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5E" w:rsidRDefault="009C425E" w:rsidP="00EA20FB">
      <w:pPr>
        <w:pStyle w:val="1"/>
        <w:spacing w:before="70"/>
        <w:ind w:left="1337" w:right="947"/>
        <w:jc w:val="center"/>
        <w:rPr>
          <w:sz w:val="20"/>
          <w:szCs w:val="20"/>
        </w:rPr>
      </w:pPr>
    </w:p>
    <w:p w:rsidR="009C425E" w:rsidRDefault="009C425E" w:rsidP="009C425E">
      <w:pPr>
        <w:pStyle w:val="1"/>
        <w:spacing w:before="70"/>
        <w:ind w:left="0" w:right="947" w:hanging="284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6356350" cy="8741928"/>
            <wp:effectExtent l="19050" t="0" r="6350" b="0"/>
            <wp:docPr id="3" name="Рисунок 3" descr="D:\рабочие новые\Сканы Документов\скан инфор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абочие новые\Сканы Документов\скан информати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0" cy="8741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25E" w:rsidRDefault="009C425E" w:rsidP="00EA20FB">
      <w:pPr>
        <w:pStyle w:val="1"/>
        <w:spacing w:before="70"/>
        <w:ind w:left="1337" w:right="947"/>
        <w:jc w:val="center"/>
        <w:rPr>
          <w:sz w:val="20"/>
          <w:szCs w:val="20"/>
        </w:rPr>
      </w:pPr>
    </w:p>
    <w:p w:rsidR="009C425E" w:rsidRDefault="009C425E" w:rsidP="00EA20FB">
      <w:pPr>
        <w:pStyle w:val="1"/>
        <w:spacing w:before="70"/>
        <w:ind w:left="1337" w:right="947"/>
        <w:jc w:val="center"/>
        <w:rPr>
          <w:sz w:val="20"/>
          <w:szCs w:val="20"/>
        </w:rPr>
      </w:pPr>
    </w:p>
    <w:p w:rsidR="009C425E" w:rsidRDefault="009C425E" w:rsidP="00EA20FB">
      <w:pPr>
        <w:pStyle w:val="1"/>
        <w:spacing w:before="70"/>
        <w:ind w:left="1337" w:right="947"/>
        <w:jc w:val="center"/>
        <w:rPr>
          <w:sz w:val="20"/>
          <w:szCs w:val="20"/>
        </w:rPr>
      </w:pPr>
    </w:p>
    <w:p w:rsidR="009C425E" w:rsidRDefault="009C425E" w:rsidP="00EA20FB">
      <w:pPr>
        <w:pStyle w:val="1"/>
        <w:spacing w:before="70"/>
        <w:ind w:left="1337" w:right="947"/>
        <w:jc w:val="center"/>
        <w:rPr>
          <w:sz w:val="20"/>
          <w:szCs w:val="20"/>
        </w:rPr>
      </w:pPr>
    </w:p>
    <w:p w:rsidR="00EA20FB" w:rsidRPr="00EA20FB" w:rsidRDefault="00EA20FB" w:rsidP="00EA20FB">
      <w:pPr>
        <w:pStyle w:val="1"/>
        <w:spacing w:before="70"/>
        <w:ind w:left="1337" w:right="947"/>
        <w:jc w:val="center"/>
        <w:rPr>
          <w:sz w:val="20"/>
          <w:szCs w:val="20"/>
        </w:rPr>
      </w:pPr>
      <w:r w:rsidRPr="00EA20FB">
        <w:rPr>
          <w:sz w:val="20"/>
          <w:szCs w:val="20"/>
        </w:rPr>
        <w:t>Содержание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учебного предмета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Вероятность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статистика</w:t>
      </w:r>
    </w:p>
    <w:p w:rsidR="00EA20FB" w:rsidRPr="00EA20FB" w:rsidRDefault="00EA20FB" w:rsidP="00EA20FB">
      <w:pPr>
        <w:pStyle w:val="a5"/>
        <w:numPr>
          <w:ilvl w:val="0"/>
          <w:numId w:val="1"/>
        </w:numPr>
        <w:tabs>
          <w:tab w:val="left" w:pos="702"/>
        </w:tabs>
        <w:spacing w:before="36" w:after="49"/>
        <w:rPr>
          <w:sz w:val="20"/>
          <w:szCs w:val="20"/>
        </w:rPr>
      </w:pPr>
      <w:r w:rsidRPr="00EA20FB">
        <w:rPr>
          <w:sz w:val="20"/>
          <w:szCs w:val="20"/>
        </w:rPr>
        <w:t>КЛАСС</w:t>
      </w: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6271"/>
        <w:gridCol w:w="1561"/>
      </w:tblGrid>
      <w:tr w:rsidR="00EA20FB" w:rsidRPr="00EA20FB" w:rsidTr="000C665E">
        <w:trPr>
          <w:trHeight w:val="1152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437" w:right="342" w:hanging="145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Название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раздела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369" w:right="36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color w:val="212121"/>
                <w:sz w:val="20"/>
                <w:szCs w:val="20"/>
              </w:rPr>
              <w:t>Краткая характеристика содержания учебного</w:t>
            </w:r>
            <w:r w:rsidRPr="00EA20FB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предмета, учебного</w:t>
            </w:r>
            <w:r w:rsidRPr="00EA20FB">
              <w:rPr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курса</w:t>
            </w:r>
            <w:r w:rsidRPr="00EA20FB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(в</w:t>
            </w:r>
            <w:r w:rsidRPr="00EA20FB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том</w:t>
            </w:r>
            <w:r w:rsidRPr="00EA20FB">
              <w:rPr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числе</w:t>
            </w:r>
            <w:r w:rsidRPr="00EA20FB">
              <w:rPr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внеурочной</w:t>
            </w:r>
            <w:r w:rsidRPr="00EA20FB">
              <w:rPr>
                <w:b/>
                <w:color w:val="212121"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деятельности),</w:t>
            </w:r>
            <w:r w:rsidRPr="00EA20FB">
              <w:rPr>
                <w:b/>
                <w:color w:val="212121"/>
                <w:spacing w:val="3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учебного</w:t>
            </w:r>
            <w:r w:rsidRPr="00EA20FB">
              <w:rPr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475" w:right="119" w:hanging="336"/>
              <w:rPr>
                <w:b/>
                <w:sz w:val="20"/>
                <w:szCs w:val="20"/>
              </w:rPr>
            </w:pPr>
            <w:r w:rsidRPr="00EA20FB">
              <w:rPr>
                <w:b/>
                <w:spacing w:val="-1"/>
                <w:sz w:val="20"/>
                <w:szCs w:val="20"/>
              </w:rPr>
              <w:t>Количество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часов</w:t>
            </w:r>
          </w:p>
        </w:tc>
      </w:tr>
      <w:tr w:rsidR="00EA20FB" w:rsidRPr="00EA20FB" w:rsidTr="000C665E">
        <w:trPr>
          <w:trHeight w:val="1948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169"/>
              <w:rPr>
                <w:b/>
                <w:sz w:val="20"/>
                <w:szCs w:val="20"/>
              </w:rPr>
            </w:pPr>
            <w:proofErr w:type="gramStart"/>
            <w:r w:rsidRPr="00EA20FB">
              <w:rPr>
                <w:b/>
                <w:spacing w:val="-1"/>
                <w:sz w:val="20"/>
                <w:szCs w:val="20"/>
              </w:rPr>
              <w:t>Представлен</w:t>
            </w:r>
            <w:proofErr w:type="gram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иеданных</w:t>
            </w:r>
            <w:proofErr w:type="spellEnd"/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139" w:firstLine="31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Представление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данных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виде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таблиц,</w:t>
            </w:r>
            <w:r w:rsidRPr="00EA20FB">
              <w:rPr>
                <w:spacing w:val="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диаграмм,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графиков. Заполнение таблиц, чтение и построение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диаграмм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(столбиковых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(столбчатых)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круговых).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Чтение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графиков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реальных процессов.</w:t>
            </w:r>
            <w:r w:rsidRPr="00EA20FB">
              <w:rPr>
                <w:spacing w:val="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Извлечение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информации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из диаграмм и таблиц, использование и интерпретация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данных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72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8</w:t>
            </w:r>
          </w:p>
        </w:tc>
      </w:tr>
      <w:tr w:rsidR="00EA20FB" w:rsidRPr="00EA20FB" w:rsidTr="000C665E">
        <w:trPr>
          <w:trHeight w:val="1051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125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Описательна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статистика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83" w:firstLine="31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Среднее арифметическое, медиана, размах, наибольшее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наименьшее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значения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набора числовых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данных.</w:t>
            </w:r>
          </w:p>
          <w:p w:rsidR="00EA20FB" w:rsidRPr="00EA20FB" w:rsidRDefault="00EA20FB" w:rsidP="000C665E">
            <w:pPr>
              <w:pStyle w:val="TableParagraph"/>
              <w:spacing w:line="276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Примеры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случайной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изменчивости.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66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14</w:t>
            </w:r>
          </w:p>
        </w:tc>
      </w:tr>
      <w:tr w:rsidR="00EA20FB" w:rsidRPr="00EA20FB" w:rsidTr="000C665E">
        <w:trPr>
          <w:trHeight w:val="1382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61" w:lineRule="auto"/>
              <w:ind w:left="110" w:right="363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Введение в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теорию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графов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ind w:left="110" w:right="245" w:firstLine="316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Граф,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вершина,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ребро.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Степень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вершины.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Число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рёбер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 суммарная степень вершин. Представление о связности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графа.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Цепи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циклы.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Пути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графах.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Обход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графа</w:t>
            </w:r>
          </w:p>
          <w:p w:rsidR="00EA20FB" w:rsidRPr="00EA20FB" w:rsidRDefault="00EA20FB" w:rsidP="000C665E">
            <w:pPr>
              <w:pStyle w:val="TableParagraph"/>
              <w:spacing w:line="274" w:lineRule="exact"/>
              <w:ind w:left="110" w:right="808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(</w:t>
            </w:r>
            <w:proofErr w:type="spellStart"/>
            <w:r w:rsidRPr="00EA20FB">
              <w:rPr>
                <w:sz w:val="20"/>
                <w:szCs w:val="20"/>
              </w:rPr>
              <w:t>эйлеров</w:t>
            </w:r>
            <w:proofErr w:type="spellEnd"/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путь).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Представление</w:t>
            </w:r>
            <w:r w:rsidRPr="00EA20FB">
              <w:rPr>
                <w:spacing w:val="-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об</w:t>
            </w:r>
            <w:r w:rsidRPr="00EA20FB">
              <w:rPr>
                <w:spacing w:val="-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ориентированном</w:t>
            </w:r>
            <w:r w:rsidRPr="00EA20FB">
              <w:rPr>
                <w:spacing w:val="-5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графе.</w:t>
            </w:r>
            <w:r w:rsidRPr="00EA20FB">
              <w:rPr>
                <w:spacing w:val="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Решение задач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 помощью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графов.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72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5</w:t>
            </w:r>
          </w:p>
        </w:tc>
      </w:tr>
      <w:tr w:rsidR="00EA20FB" w:rsidRPr="00EA20FB" w:rsidTr="000C665E">
        <w:trPr>
          <w:trHeight w:val="1651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18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Вероятность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и</w:t>
            </w:r>
            <w:r w:rsidRPr="00EA20FB">
              <w:rPr>
                <w:b/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частота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случайного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события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427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Случайный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эксперимент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(опыт)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случайное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событие.</w:t>
            </w:r>
          </w:p>
          <w:p w:rsidR="00EA20FB" w:rsidRPr="00EA20FB" w:rsidRDefault="00EA20FB" w:rsidP="000C665E">
            <w:pPr>
              <w:pStyle w:val="TableParagraph"/>
              <w:spacing w:before="21" w:line="259" w:lineRule="auto"/>
              <w:ind w:left="110" w:right="1092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Вероятность и частота. Роль маловероятных 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практически достоверных событий в природе и в</w:t>
            </w:r>
            <w:r w:rsidRPr="00EA20FB">
              <w:rPr>
                <w:spacing w:val="-5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обществе. Монета и игральная кость в теории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вероятностей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72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7</w:t>
            </w:r>
          </w:p>
        </w:tc>
      </w:tr>
    </w:tbl>
    <w:p w:rsidR="00EA20FB" w:rsidRPr="00EA20FB" w:rsidRDefault="00EA20FB" w:rsidP="00EA20FB">
      <w:pPr>
        <w:pStyle w:val="a5"/>
        <w:numPr>
          <w:ilvl w:val="0"/>
          <w:numId w:val="1"/>
        </w:numPr>
        <w:tabs>
          <w:tab w:val="left" w:pos="702"/>
        </w:tabs>
        <w:spacing w:after="49" w:line="268" w:lineRule="exact"/>
        <w:rPr>
          <w:sz w:val="20"/>
          <w:szCs w:val="20"/>
        </w:rPr>
      </w:pPr>
      <w:r w:rsidRPr="00EA20FB">
        <w:rPr>
          <w:sz w:val="20"/>
          <w:szCs w:val="20"/>
        </w:rPr>
        <w:t>КЛАСС</w:t>
      </w: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6271"/>
        <w:gridCol w:w="1561"/>
      </w:tblGrid>
      <w:tr w:rsidR="00EA20FB" w:rsidRPr="00EA20FB" w:rsidTr="000C665E">
        <w:trPr>
          <w:trHeight w:val="1151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437" w:right="342" w:hanging="145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Название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раздела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369" w:right="36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color w:val="212121"/>
                <w:sz w:val="20"/>
                <w:szCs w:val="20"/>
              </w:rPr>
              <w:t>Краткая характеристика содержания учебного</w:t>
            </w:r>
            <w:r w:rsidRPr="00EA20FB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предмета, учебного</w:t>
            </w:r>
            <w:r w:rsidRPr="00EA20FB">
              <w:rPr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курса</w:t>
            </w:r>
            <w:r w:rsidRPr="00EA20FB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(в</w:t>
            </w:r>
            <w:r w:rsidRPr="00EA20FB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том</w:t>
            </w:r>
            <w:r w:rsidRPr="00EA20FB">
              <w:rPr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числе</w:t>
            </w:r>
            <w:r w:rsidRPr="00EA20FB">
              <w:rPr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внеурочной</w:t>
            </w:r>
            <w:r w:rsidRPr="00EA20FB">
              <w:rPr>
                <w:b/>
                <w:color w:val="212121"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деятельности),</w:t>
            </w:r>
            <w:r w:rsidRPr="00EA20FB">
              <w:rPr>
                <w:b/>
                <w:color w:val="212121"/>
                <w:spacing w:val="3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учебного</w:t>
            </w:r>
            <w:r w:rsidRPr="00EA20FB">
              <w:rPr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475" w:right="119" w:hanging="336"/>
              <w:rPr>
                <w:b/>
                <w:sz w:val="20"/>
                <w:szCs w:val="20"/>
              </w:rPr>
            </w:pPr>
            <w:r w:rsidRPr="00EA20FB">
              <w:rPr>
                <w:b/>
                <w:spacing w:val="-1"/>
                <w:sz w:val="20"/>
                <w:szCs w:val="20"/>
              </w:rPr>
              <w:t>Количество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часов</w:t>
            </w:r>
          </w:p>
        </w:tc>
      </w:tr>
      <w:tr w:rsidR="00EA20FB" w:rsidRPr="00EA20FB" w:rsidTr="000C665E">
        <w:trPr>
          <w:trHeight w:val="1469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28" w:right="90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Описательная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статистика.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Рассеивание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данных.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ind w:left="143" w:right="100" w:firstLine="283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Измерение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рассеивания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данных.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Дисперсия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стандартное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отклонение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числовых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наборов.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Диаграмма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рассеивания.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5</w:t>
            </w:r>
          </w:p>
        </w:tc>
      </w:tr>
      <w:tr w:rsidR="00EA20FB" w:rsidRPr="00EA20FB" w:rsidTr="000C665E">
        <w:trPr>
          <w:trHeight w:val="2208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191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Множества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tabs>
                <w:tab w:val="left" w:pos="4605"/>
              </w:tabs>
              <w:ind w:left="143" w:right="93" w:firstLine="283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Представление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данных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виде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таблиц,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диаграмм,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графиков.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Множество,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элемент</w:t>
            </w:r>
            <w:r w:rsidRPr="00EA20FB">
              <w:rPr>
                <w:spacing w:val="6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множества,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подмножество. Операции над множествами: объединение,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пересечение,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дополнение.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Свойства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операций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над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множествами: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переместительное,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сочетательное,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распределительное,         </w:t>
            </w:r>
            <w:r w:rsidRPr="00EA20FB">
              <w:rPr>
                <w:spacing w:val="1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включения.</w:t>
            </w:r>
            <w:r w:rsidRPr="00EA20FB">
              <w:rPr>
                <w:sz w:val="20"/>
                <w:szCs w:val="20"/>
              </w:rPr>
              <w:tab/>
              <w:t>Использование</w:t>
            </w:r>
            <w:r w:rsidRPr="00EA20FB">
              <w:rPr>
                <w:spacing w:val="-5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графического</w:t>
            </w:r>
            <w:r w:rsidRPr="00EA20FB">
              <w:rPr>
                <w:spacing w:val="2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представления</w:t>
            </w:r>
            <w:r w:rsidRPr="00EA20FB">
              <w:rPr>
                <w:spacing w:val="1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множе</w:t>
            </w:r>
            <w:proofErr w:type="gramStart"/>
            <w:r w:rsidRPr="00EA20FB">
              <w:rPr>
                <w:sz w:val="20"/>
                <w:szCs w:val="20"/>
              </w:rPr>
              <w:t>ств</w:t>
            </w:r>
            <w:r w:rsidRPr="00EA20FB">
              <w:rPr>
                <w:spacing w:val="2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дл</w:t>
            </w:r>
            <w:proofErr w:type="gramEnd"/>
            <w:r w:rsidRPr="00EA20FB">
              <w:rPr>
                <w:sz w:val="20"/>
                <w:szCs w:val="20"/>
              </w:rPr>
              <w:t>я</w:t>
            </w:r>
            <w:r w:rsidRPr="00EA20FB">
              <w:rPr>
                <w:spacing w:val="1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описания</w:t>
            </w:r>
          </w:p>
          <w:p w:rsidR="00EA20FB" w:rsidRPr="00EA20FB" w:rsidRDefault="00EA20FB" w:rsidP="000C665E">
            <w:pPr>
              <w:pStyle w:val="TableParagraph"/>
              <w:spacing w:line="261" w:lineRule="exact"/>
              <w:ind w:left="143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реальных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процессов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явлений,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решении задач.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6</w:t>
            </w:r>
          </w:p>
        </w:tc>
      </w:tr>
      <w:tr w:rsidR="00EA20FB" w:rsidRPr="00EA20FB" w:rsidTr="000C665E">
        <w:trPr>
          <w:trHeight w:val="892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230" w:right="168" w:hanging="106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Вероятность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b/>
                <w:sz w:val="20"/>
                <w:szCs w:val="20"/>
              </w:rPr>
              <w:t>случайного</w:t>
            </w:r>
            <w:proofErr w:type="gramEnd"/>
            <w:r w:rsidR="000B7EE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271" w:type="dxa"/>
          </w:tcPr>
          <w:p w:rsidR="00EA20FB" w:rsidRPr="00EA20FB" w:rsidRDefault="00EA20FB" w:rsidP="000B7EE1">
            <w:pPr>
              <w:pStyle w:val="TableParagraph"/>
              <w:tabs>
                <w:tab w:val="left" w:pos="1544"/>
                <w:tab w:val="left" w:pos="3367"/>
                <w:tab w:val="left" w:pos="4810"/>
                <w:tab w:val="left" w:pos="6053"/>
              </w:tabs>
              <w:spacing w:line="259" w:lineRule="auto"/>
              <w:ind w:left="110" w:right="98" w:firstLine="31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Элементарные</w:t>
            </w:r>
            <w:r w:rsidRPr="00EA20FB">
              <w:rPr>
                <w:spacing w:val="2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события</w:t>
            </w:r>
            <w:r w:rsidRPr="00EA20FB">
              <w:rPr>
                <w:spacing w:val="2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случайного</w:t>
            </w:r>
            <w:r w:rsidRPr="00EA20FB">
              <w:rPr>
                <w:spacing w:val="3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опыта.</w:t>
            </w:r>
            <w:r w:rsidRPr="00EA20FB">
              <w:rPr>
                <w:spacing w:val="2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Случайные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события.</w:t>
            </w:r>
            <w:r w:rsidRPr="00EA20FB">
              <w:rPr>
                <w:sz w:val="20"/>
                <w:szCs w:val="20"/>
              </w:rPr>
              <w:tab/>
              <w:t>Вероятности</w:t>
            </w:r>
            <w:r w:rsidR="000B7EE1">
              <w:rPr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событий.</w:t>
            </w:r>
            <w:r w:rsidR="000B7EE1">
              <w:rPr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Опыты</w:t>
            </w:r>
            <w:r w:rsidR="000B7EE1">
              <w:rPr>
                <w:sz w:val="20"/>
                <w:szCs w:val="20"/>
              </w:rPr>
              <w:t xml:space="preserve"> </w:t>
            </w:r>
            <w:r w:rsidRPr="00EA20FB">
              <w:rPr>
                <w:spacing w:val="-4"/>
                <w:sz w:val="20"/>
                <w:szCs w:val="20"/>
              </w:rPr>
              <w:t>с</w:t>
            </w:r>
            <w:r w:rsidR="000B7EE1">
              <w:rPr>
                <w:spacing w:val="-4"/>
                <w:sz w:val="20"/>
                <w:szCs w:val="20"/>
              </w:rPr>
              <w:t xml:space="preserve"> </w:t>
            </w:r>
            <w:r w:rsidR="000B7EE1">
              <w:rPr>
                <w:sz w:val="20"/>
                <w:szCs w:val="20"/>
              </w:rPr>
              <w:t>р</w:t>
            </w:r>
            <w:r w:rsidRPr="00EA20FB">
              <w:rPr>
                <w:sz w:val="20"/>
                <w:szCs w:val="20"/>
              </w:rPr>
              <w:t>авновозможными</w:t>
            </w:r>
            <w:r w:rsidR="000B7EE1">
              <w:rPr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элементарными</w:t>
            </w:r>
            <w:r w:rsidRPr="00EA20FB">
              <w:rPr>
                <w:sz w:val="20"/>
                <w:szCs w:val="20"/>
              </w:rPr>
              <w:tab/>
              <w:t>событиями.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8</w:t>
            </w:r>
          </w:p>
        </w:tc>
      </w:tr>
    </w:tbl>
    <w:p w:rsidR="00EA20FB" w:rsidRPr="00EA20FB" w:rsidRDefault="00EA20FB" w:rsidP="00EA20FB">
      <w:pPr>
        <w:spacing w:line="273" w:lineRule="exact"/>
        <w:jc w:val="center"/>
        <w:rPr>
          <w:sz w:val="20"/>
          <w:szCs w:val="20"/>
        </w:rPr>
        <w:sectPr w:rsidR="00EA20FB" w:rsidRPr="00EA20FB" w:rsidSect="009C425E">
          <w:footerReference w:type="default" r:id="rId8"/>
          <w:pgSz w:w="11910" w:h="16840"/>
          <w:pgMar w:top="426" w:right="720" w:bottom="1100" w:left="1180" w:header="0" w:footer="918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6271"/>
        <w:gridCol w:w="1561"/>
      </w:tblGrid>
      <w:tr w:rsidR="00EA20FB" w:rsidRPr="00EA20FB" w:rsidTr="000C665E">
        <w:trPr>
          <w:trHeight w:val="1055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364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lastRenderedPageBreak/>
              <w:t>события.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100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Случайный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выбор.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Связь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между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маловероятными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практически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достоверными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событиями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природе,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обществе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A20FB" w:rsidRPr="00EA20FB" w:rsidTr="000C665E">
        <w:trPr>
          <w:trHeight w:val="1349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451" w:right="263" w:hanging="241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Введение в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теорию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графов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96" w:firstLine="316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Дерево.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Свойства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деревьев: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единственность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пути,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существование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висячей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вершины,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связь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между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числом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вершин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числом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рёбер.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Правило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умножения.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Решение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задач с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помощью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графов.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6</w:t>
            </w:r>
          </w:p>
        </w:tc>
      </w:tr>
      <w:tr w:rsidR="00EA20FB" w:rsidRPr="00EA20FB" w:rsidTr="000B7EE1">
        <w:trPr>
          <w:trHeight w:val="1809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64" w:lineRule="auto"/>
              <w:ind w:left="393" w:right="230" w:hanging="207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Случайные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события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99" w:firstLine="316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Противоположные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события.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Диаграмма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Эйлера.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Объединение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пересечение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событий.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Несовместные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события.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Формула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сложения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вероятностей.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Условная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вероятность. Правило умножения. Независимые события.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Представление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эксперимента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виде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дерева.</w:t>
            </w:r>
            <w:r w:rsidRPr="00EA20FB">
              <w:rPr>
                <w:spacing w:val="6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Решение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задач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нахождение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вероятностей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помощью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дерева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случайного</w:t>
            </w:r>
            <w:r w:rsidRPr="00EA20FB">
              <w:rPr>
                <w:spacing w:val="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эксперимента,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диаграмм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Эйлера.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9</w:t>
            </w:r>
          </w:p>
        </w:tc>
      </w:tr>
    </w:tbl>
    <w:p w:rsidR="00EA20FB" w:rsidRPr="00EA20FB" w:rsidRDefault="00EA20FB" w:rsidP="00EA20FB">
      <w:pPr>
        <w:pStyle w:val="a5"/>
        <w:numPr>
          <w:ilvl w:val="0"/>
          <w:numId w:val="1"/>
        </w:numPr>
        <w:tabs>
          <w:tab w:val="left" w:pos="702"/>
        </w:tabs>
        <w:spacing w:after="49" w:line="263" w:lineRule="exact"/>
        <w:rPr>
          <w:sz w:val="20"/>
          <w:szCs w:val="20"/>
        </w:rPr>
      </w:pPr>
      <w:r w:rsidRPr="00EA20FB">
        <w:rPr>
          <w:sz w:val="20"/>
          <w:szCs w:val="20"/>
        </w:rPr>
        <w:t>КЛАСС</w:t>
      </w: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6271"/>
        <w:gridCol w:w="1561"/>
      </w:tblGrid>
      <w:tr w:rsidR="00EA20FB" w:rsidRPr="00EA20FB" w:rsidTr="000C665E">
        <w:trPr>
          <w:trHeight w:val="1151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80" w:lineRule="auto"/>
              <w:ind w:left="437" w:right="342" w:hanging="145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Название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раздела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78" w:lineRule="auto"/>
              <w:ind w:left="369" w:right="363" w:hanging="5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color w:val="212121"/>
                <w:sz w:val="20"/>
                <w:szCs w:val="20"/>
              </w:rPr>
              <w:t>Краткая характеристика содержания учебного</w:t>
            </w:r>
            <w:r w:rsidRPr="00EA20FB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предмета,</w:t>
            </w:r>
            <w:r w:rsidRPr="00EA20FB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учебного</w:t>
            </w:r>
            <w:r w:rsidRPr="00EA20FB">
              <w:rPr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курса</w:t>
            </w:r>
            <w:r w:rsidRPr="00EA20FB">
              <w:rPr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(в</w:t>
            </w:r>
            <w:r w:rsidRPr="00EA20FB">
              <w:rPr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том</w:t>
            </w:r>
            <w:r w:rsidRPr="00EA20FB">
              <w:rPr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числе</w:t>
            </w:r>
            <w:r w:rsidRPr="00EA20FB">
              <w:rPr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внеурочной</w:t>
            </w:r>
            <w:r w:rsidRPr="00EA20FB">
              <w:rPr>
                <w:b/>
                <w:color w:val="212121"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деятельности),</w:t>
            </w:r>
            <w:r w:rsidRPr="00EA20FB">
              <w:rPr>
                <w:b/>
                <w:color w:val="212121"/>
                <w:spacing w:val="3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учебного</w:t>
            </w:r>
            <w:r w:rsidRPr="00EA20FB">
              <w:rPr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b/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80" w:lineRule="auto"/>
              <w:ind w:left="475" w:right="119" w:hanging="336"/>
              <w:rPr>
                <w:b/>
                <w:sz w:val="20"/>
                <w:szCs w:val="20"/>
              </w:rPr>
            </w:pPr>
            <w:r w:rsidRPr="00EA20FB">
              <w:rPr>
                <w:b/>
                <w:spacing w:val="-1"/>
                <w:sz w:val="20"/>
                <w:szCs w:val="20"/>
              </w:rPr>
              <w:t>Количество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часов</w:t>
            </w:r>
          </w:p>
        </w:tc>
      </w:tr>
      <w:tr w:rsidR="00EA20FB" w:rsidRPr="00EA20FB" w:rsidTr="000C665E">
        <w:trPr>
          <w:trHeight w:val="835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before="1" w:line="276" w:lineRule="auto"/>
              <w:ind w:left="326" w:right="88" w:hanging="284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Представлени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е</w:t>
            </w:r>
            <w:proofErr w:type="gramEnd"/>
            <w:r w:rsidRPr="00EA20F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данных.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tabs>
                <w:tab w:val="left" w:pos="2149"/>
                <w:tab w:val="left" w:pos="3127"/>
                <w:tab w:val="left" w:pos="3448"/>
                <w:tab w:val="left" w:pos="4134"/>
                <w:tab w:val="left" w:pos="5113"/>
              </w:tabs>
              <w:spacing w:line="237" w:lineRule="auto"/>
              <w:ind w:left="110" w:right="100" w:firstLine="28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Представление</w:t>
            </w:r>
            <w:r w:rsidRPr="00EA20FB">
              <w:rPr>
                <w:sz w:val="20"/>
                <w:szCs w:val="20"/>
              </w:rPr>
              <w:tab/>
              <w:t>данных</w:t>
            </w:r>
            <w:r w:rsidRPr="00EA20FB">
              <w:rPr>
                <w:sz w:val="20"/>
                <w:szCs w:val="20"/>
              </w:rPr>
              <w:tab/>
              <w:t>в</w:t>
            </w:r>
            <w:r w:rsidRPr="00EA20FB">
              <w:rPr>
                <w:sz w:val="20"/>
                <w:szCs w:val="20"/>
              </w:rPr>
              <w:tab/>
              <w:t>виде</w:t>
            </w:r>
            <w:r w:rsidRPr="00EA20FB">
              <w:rPr>
                <w:sz w:val="20"/>
                <w:szCs w:val="20"/>
              </w:rPr>
              <w:tab/>
              <w:t>таблиц,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1"/>
                <w:sz w:val="20"/>
                <w:szCs w:val="20"/>
              </w:rPr>
              <w:t>диаграмм,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графиков,</w:t>
            </w:r>
            <w:r w:rsidRPr="00EA20FB">
              <w:rPr>
                <w:spacing w:val="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интерпретация</w:t>
            </w:r>
            <w:r w:rsidRPr="00EA20FB">
              <w:rPr>
                <w:spacing w:val="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данных.</w:t>
            </w:r>
            <w:r w:rsidRPr="00EA20FB">
              <w:rPr>
                <w:spacing w:val="1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Чтение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построение</w:t>
            </w:r>
          </w:p>
          <w:p w:rsidR="00EA20FB" w:rsidRPr="00EA20FB" w:rsidRDefault="00EA20FB" w:rsidP="000C665E">
            <w:pPr>
              <w:pStyle w:val="TableParagraph"/>
              <w:spacing w:before="2" w:line="266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таблиц,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диаграмм,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графиков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реальным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данным.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before="1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6</w:t>
            </w:r>
          </w:p>
        </w:tc>
      </w:tr>
      <w:tr w:rsidR="00EA20FB" w:rsidRPr="00EA20FB" w:rsidTr="000C665E">
        <w:trPr>
          <w:trHeight w:val="1056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before="1" w:line="259" w:lineRule="auto"/>
              <w:ind w:left="129" w:right="106" w:hanging="85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Элементы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комбинатори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ки</w:t>
            </w:r>
            <w:proofErr w:type="spellEnd"/>
            <w:proofErr w:type="gramEnd"/>
            <w:r w:rsidRPr="00EA20F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ind w:left="110" w:right="104" w:firstLine="283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Перестановки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факториал.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Сочетания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число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сочетаний.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Треугольник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Паскаля.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Решение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задач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использованием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комбинаторики.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before="1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6</w:t>
            </w:r>
          </w:p>
        </w:tc>
      </w:tr>
      <w:tr w:rsidR="00EA20FB" w:rsidRPr="00EA20FB" w:rsidTr="000C665E">
        <w:trPr>
          <w:trHeight w:val="1055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22" w:right="9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A20FB">
              <w:rPr>
                <w:b/>
                <w:spacing w:val="-1"/>
                <w:sz w:val="20"/>
                <w:szCs w:val="20"/>
              </w:rPr>
              <w:t>Геометрическ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ая</w:t>
            </w:r>
            <w:proofErr w:type="spellEnd"/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вероятность.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34" w:right="83" w:firstLine="36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Геометрическая вероятность. Случайный выбор точки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из фигуры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плоскости,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из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отрезка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из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дуги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окружности.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6</w:t>
            </w:r>
          </w:p>
        </w:tc>
      </w:tr>
      <w:tr w:rsidR="00EA20FB" w:rsidRPr="00EA20FB" w:rsidTr="000C665E">
        <w:trPr>
          <w:trHeight w:val="825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292" w:right="230" w:hanging="116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Испытания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Бернулли.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spacing w:line="237" w:lineRule="auto"/>
              <w:ind w:left="143" w:right="96" w:firstLine="28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Испытание.</w:t>
            </w:r>
            <w:r w:rsidRPr="00EA20FB">
              <w:rPr>
                <w:spacing w:val="2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Успех</w:t>
            </w:r>
            <w:r w:rsidRPr="00EA20FB">
              <w:rPr>
                <w:spacing w:val="2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2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неудача.</w:t>
            </w:r>
            <w:r w:rsidRPr="00EA20FB">
              <w:rPr>
                <w:spacing w:val="3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Серия</w:t>
            </w:r>
            <w:r w:rsidRPr="00EA20FB">
              <w:rPr>
                <w:spacing w:val="2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испытаний</w:t>
            </w:r>
            <w:r w:rsidRPr="00EA20FB">
              <w:rPr>
                <w:spacing w:val="2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первого</w:t>
            </w:r>
            <w:r w:rsidRPr="00EA20FB">
              <w:rPr>
                <w:spacing w:val="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успеха.</w:t>
            </w:r>
            <w:r w:rsidRPr="00EA20FB">
              <w:rPr>
                <w:spacing w:val="1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Серия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испытаний</w:t>
            </w:r>
            <w:r w:rsidRPr="00EA20FB">
              <w:rPr>
                <w:spacing w:val="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Бернулли.</w:t>
            </w:r>
            <w:r w:rsidRPr="00EA20FB">
              <w:rPr>
                <w:spacing w:val="1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Вероятности</w:t>
            </w:r>
          </w:p>
          <w:p w:rsidR="00EA20FB" w:rsidRPr="00EA20FB" w:rsidRDefault="00EA20FB" w:rsidP="000C665E">
            <w:pPr>
              <w:pStyle w:val="TableParagraph"/>
              <w:spacing w:line="261" w:lineRule="exact"/>
              <w:ind w:left="14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событий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серии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испытаний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Бернулли.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8</w:t>
            </w:r>
          </w:p>
        </w:tc>
      </w:tr>
      <w:tr w:rsidR="00EA20FB" w:rsidRPr="00EA20FB" w:rsidTr="000B7EE1">
        <w:trPr>
          <w:trHeight w:val="2058"/>
        </w:trPr>
        <w:tc>
          <w:tcPr>
            <w:tcW w:w="1700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268" w:right="230" w:hanging="8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Случайные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величины.</w:t>
            </w:r>
          </w:p>
        </w:tc>
        <w:tc>
          <w:tcPr>
            <w:tcW w:w="6271" w:type="dxa"/>
          </w:tcPr>
          <w:p w:rsidR="00EA20FB" w:rsidRPr="00EA20FB" w:rsidRDefault="00EA20FB" w:rsidP="000C665E">
            <w:pPr>
              <w:pStyle w:val="TableParagraph"/>
              <w:ind w:left="143" w:right="100" w:firstLine="283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Случайная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величина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распределение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вероятностей.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Математическое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ожидание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дисперсия.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Примеры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математического ожидания как теоретического среднего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значения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величины.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Математическое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ожидание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дисперсия случайной величины «число успехов в серии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испытаний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Бернулли».</w:t>
            </w:r>
          </w:p>
          <w:p w:rsidR="00EA20FB" w:rsidRPr="00EA20FB" w:rsidRDefault="00EA20FB" w:rsidP="000C665E">
            <w:pPr>
              <w:pStyle w:val="TableParagraph"/>
              <w:ind w:left="143" w:firstLine="283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 xml:space="preserve">Понятие  </w:t>
            </w:r>
            <w:r w:rsidRPr="00EA20FB">
              <w:rPr>
                <w:spacing w:val="3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о   </w:t>
            </w:r>
            <w:r w:rsidRPr="00EA20FB">
              <w:rPr>
                <w:spacing w:val="3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законе   </w:t>
            </w:r>
            <w:r w:rsidRPr="00EA20FB">
              <w:rPr>
                <w:spacing w:val="3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больших   </w:t>
            </w:r>
            <w:r w:rsidRPr="00EA20FB">
              <w:rPr>
                <w:spacing w:val="3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чисел.   </w:t>
            </w:r>
            <w:r w:rsidRPr="00EA20FB">
              <w:rPr>
                <w:spacing w:val="3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Измерение</w:t>
            </w:r>
          </w:p>
          <w:p w:rsidR="00EA20FB" w:rsidRPr="00EA20FB" w:rsidRDefault="00EA20FB" w:rsidP="000C665E">
            <w:pPr>
              <w:pStyle w:val="TableParagraph"/>
              <w:spacing w:line="274" w:lineRule="exact"/>
              <w:ind w:left="143" w:right="99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вероятностей с помощью частот. Роль и значение закона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больших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чисел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природе и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обществе.</w:t>
            </w:r>
          </w:p>
        </w:tc>
        <w:tc>
          <w:tcPr>
            <w:tcW w:w="1561" w:type="dxa"/>
          </w:tcPr>
          <w:p w:rsidR="00EA20FB" w:rsidRPr="00EA20FB" w:rsidRDefault="00EA20FB" w:rsidP="000C665E">
            <w:pPr>
              <w:pStyle w:val="TableParagraph"/>
              <w:spacing w:line="273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8</w:t>
            </w:r>
          </w:p>
        </w:tc>
      </w:tr>
    </w:tbl>
    <w:p w:rsidR="00EA20FB" w:rsidRPr="00EA20FB" w:rsidRDefault="00EA20FB" w:rsidP="00EA20FB">
      <w:pPr>
        <w:spacing w:line="273" w:lineRule="exact"/>
        <w:jc w:val="center"/>
        <w:rPr>
          <w:sz w:val="20"/>
          <w:szCs w:val="20"/>
        </w:rPr>
        <w:sectPr w:rsidR="00EA20FB" w:rsidRPr="00EA20FB">
          <w:pgSz w:w="11910" w:h="16840"/>
          <w:pgMar w:top="1120" w:right="720" w:bottom="1180" w:left="1180" w:header="0" w:footer="918" w:gutter="0"/>
          <w:cols w:space="720"/>
        </w:sectPr>
      </w:pPr>
    </w:p>
    <w:p w:rsidR="00EA20FB" w:rsidRPr="00EA20FB" w:rsidRDefault="00EA20FB" w:rsidP="00EA20FB">
      <w:pPr>
        <w:pStyle w:val="1"/>
        <w:ind w:left="933"/>
        <w:rPr>
          <w:sz w:val="20"/>
          <w:szCs w:val="20"/>
        </w:rPr>
      </w:pPr>
      <w:r w:rsidRPr="00EA20FB">
        <w:rPr>
          <w:sz w:val="20"/>
          <w:szCs w:val="20"/>
        </w:rPr>
        <w:lastRenderedPageBreak/>
        <w:t>Планируемые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результаты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освоения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учебного</w:t>
      </w:r>
      <w:r w:rsidRPr="00EA20FB">
        <w:rPr>
          <w:spacing w:val="4"/>
          <w:sz w:val="20"/>
          <w:szCs w:val="20"/>
        </w:rPr>
        <w:t xml:space="preserve"> </w:t>
      </w:r>
      <w:r w:rsidRPr="00EA20FB">
        <w:rPr>
          <w:sz w:val="20"/>
          <w:szCs w:val="20"/>
        </w:rPr>
        <w:t>курса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Вероятность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статистика</w:t>
      </w:r>
    </w:p>
    <w:p w:rsidR="00EA20FB" w:rsidRPr="00EA20FB" w:rsidRDefault="00EA20FB" w:rsidP="00EA20FB">
      <w:pPr>
        <w:pStyle w:val="a3"/>
        <w:spacing w:before="8"/>
        <w:ind w:left="0" w:firstLine="0"/>
        <w:jc w:val="left"/>
        <w:rPr>
          <w:b/>
          <w:sz w:val="20"/>
          <w:szCs w:val="20"/>
        </w:rPr>
      </w:pPr>
    </w:p>
    <w:p w:rsidR="00EA20FB" w:rsidRPr="00EA20FB" w:rsidRDefault="00EA20FB" w:rsidP="00EA20FB">
      <w:pPr>
        <w:pStyle w:val="a3"/>
        <w:ind w:left="519" w:firstLine="0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ЛИЧНОСТНЫЕ</w:t>
      </w:r>
      <w:r w:rsidRPr="00EA20FB">
        <w:rPr>
          <w:spacing w:val="-7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РЕЗУЛЬТАТЫ</w:t>
      </w:r>
    </w:p>
    <w:p w:rsidR="00EA20FB" w:rsidRPr="00EA20FB" w:rsidRDefault="00EA20FB" w:rsidP="00EA20FB">
      <w:pPr>
        <w:pStyle w:val="a3"/>
        <w:spacing w:before="5" w:line="237" w:lineRule="auto"/>
        <w:ind w:left="519" w:right="134" w:firstLine="283"/>
        <w:rPr>
          <w:sz w:val="20"/>
          <w:szCs w:val="20"/>
        </w:rPr>
      </w:pPr>
      <w:r w:rsidRPr="00EA20FB">
        <w:rPr>
          <w:sz w:val="20"/>
          <w:szCs w:val="20"/>
        </w:rPr>
        <w:t>Личностные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освоения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программы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учебного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предмета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«Математика»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характеризуются:</w:t>
      </w:r>
    </w:p>
    <w:p w:rsidR="00EA20FB" w:rsidRPr="00EA20FB" w:rsidRDefault="00EA20FB" w:rsidP="00EA20FB">
      <w:pPr>
        <w:pStyle w:val="a3"/>
        <w:spacing w:before="3"/>
        <w:ind w:left="519" w:right="129" w:firstLine="283"/>
        <w:rPr>
          <w:sz w:val="20"/>
          <w:szCs w:val="20"/>
        </w:rPr>
      </w:pPr>
      <w:r w:rsidRPr="00EA20FB">
        <w:rPr>
          <w:sz w:val="20"/>
          <w:szCs w:val="20"/>
        </w:rPr>
        <w:t>Патриотическое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воспитание: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проявлением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интереса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прошлому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настоящему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российской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математики,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ценностным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отношением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достижениям</w:t>
      </w:r>
      <w:r w:rsidRPr="00EA20FB">
        <w:rPr>
          <w:spacing w:val="61"/>
          <w:sz w:val="20"/>
          <w:szCs w:val="20"/>
        </w:rPr>
        <w:t xml:space="preserve"> </w:t>
      </w:r>
      <w:r w:rsidRPr="00EA20FB">
        <w:rPr>
          <w:sz w:val="20"/>
          <w:szCs w:val="20"/>
        </w:rPr>
        <w:t>российских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математиков и российской математической школы, к использованию этих достижений 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других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науках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6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прикладных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сферах.</w:t>
      </w:r>
    </w:p>
    <w:p w:rsidR="00EA20FB" w:rsidRPr="00EA20FB" w:rsidRDefault="00EA20FB" w:rsidP="00EA20FB">
      <w:pPr>
        <w:pStyle w:val="a3"/>
        <w:spacing w:before="1"/>
        <w:ind w:left="519" w:right="126" w:firstLine="283"/>
        <w:rPr>
          <w:sz w:val="20"/>
          <w:szCs w:val="20"/>
        </w:rPr>
      </w:pPr>
      <w:r w:rsidRPr="00EA20FB">
        <w:rPr>
          <w:i/>
          <w:sz w:val="20"/>
          <w:szCs w:val="20"/>
        </w:rPr>
        <w:t>Гражданское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и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духовно-нравственное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воспитание</w:t>
      </w:r>
      <w:r w:rsidRPr="00EA20FB">
        <w:rPr>
          <w:sz w:val="20"/>
          <w:szCs w:val="20"/>
        </w:rPr>
        <w:t>: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готовностью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выполнению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обязанностей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гражданина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реализации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его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прав,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представлением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основах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функционирования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различных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структур,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явлений,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процедур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гражданского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общества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(выборы,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опросы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пр.);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готовностью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обсуждению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этических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проблем,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связанных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практическим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применением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достижений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науки,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осознанием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важности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морально-этических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принципов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деятельности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учёного.</w:t>
      </w:r>
    </w:p>
    <w:p w:rsidR="00EA20FB" w:rsidRPr="00EA20FB" w:rsidRDefault="00EA20FB" w:rsidP="00EA20FB">
      <w:pPr>
        <w:pStyle w:val="a3"/>
        <w:ind w:left="519" w:right="119" w:firstLine="283"/>
        <w:rPr>
          <w:sz w:val="20"/>
          <w:szCs w:val="20"/>
        </w:rPr>
      </w:pPr>
      <w:r w:rsidRPr="00EA20FB">
        <w:rPr>
          <w:i/>
          <w:sz w:val="20"/>
          <w:szCs w:val="20"/>
        </w:rPr>
        <w:t>Трудовое воспитание</w:t>
      </w:r>
      <w:r w:rsidRPr="00EA20FB">
        <w:rPr>
          <w:sz w:val="20"/>
          <w:szCs w:val="20"/>
        </w:rPr>
        <w:t>: установкой на активное участие в решении практических задач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математической направленности, осознанием важности математического образования на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протяжении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всей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жизни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для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успешной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профессиональной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развитием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необходимых умений; осознанным выбором и построением индивидуальной траектории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образования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жизненных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планов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учётом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личных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интересов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общественных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потребностей.</w:t>
      </w:r>
    </w:p>
    <w:p w:rsidR="00EA20FB" w:rsidRPr="00EA20FB" w:rsidRDefault="00EA20FB" w:rsidP="00EA20FB">
      <w:pPr>
        <w:pStyle w:val="a3"/>
        <w:ind w:left="519" w:right="125" w:firstLine="283"/>
        <w:rPr>
          <w:sz w:val="20"/>
          <w:szCs w:val="20"/>
        </w:rPr>
      </w:pPr>
      <w:r w:rsidRPr="00EA20FB">
        <w:rPr>
          <w:i/>
          <w:sz w:val="20"/>
          <w:szCs w:val="20"/>
        </w:rPr>
        <w:t>Эстетическое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воспитание</w:t>
      </w:r>
      <w:r w:rsidRPr="00EA20FB">
        <w:rPr>
          <w:sz w:val="20"/>
          <w:szCs w:val="20"/>
        </w:rPr>
        <w:t>: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способностью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эмоциональному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эстетическому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восприятию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объектов,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решений,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рассуждений;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умению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видеть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математические закономерности в искусстве.</w:t>
      </w:r>
      <w:r w:rsidRPr="00EA20FB">
        <w:rPr>
          <w:spacing w:val="60"/>
          <w:sz w:val="20"/>
          <w:szCs w:val="20"/>
        </w:rPr>
        <w:t xml:space="preserve"> </w:t>
      </w:r>
      <w:r w:rsidRPr="00EA20FB">
        <w:rPr>
          <w:sz w:val="20"/>
          <w:szCs w:val="20"/>
        </w:rPr>
        <w:t>Ценности научного</w:t>
      </w:r>
      <w:r w:rsidRPr="00EA20FB">
        <w:rPr>
          <w:spacing w:val="60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познания: ориентацией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современную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систему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научных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представлений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основных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закономерностях развития человека, природы и общества, пониманием математической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науки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как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сферы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человеческой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этапов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её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развития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значимости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для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развития цивилизации; овладением языком математики и математической культурой как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средством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познания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мира;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овладением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простейшими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навыками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исследовательской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деятельности.</w:t>
      </w:r>
    </w:p>
    <w:p w:rsidR="00EA20FB" w:rsidRPr="00EA20FB" w:rsidRDefault="00EA20FB" w:rsidP="00EA20FB">
      <w:pPr>
        <w:pStyle w:val="a3"/>
        <w:ind w:left="442" w:right="123" w:firstLine="360"/>
        <w:rPr>
          <w:sz w:val="20"/>
          <w:szCs w:val="20"/>
        </w:rPr>
      </w:pPr>
      <w:r w:rsidRPr="00EA20FB">
        <w:rPr>
          <w:i/>
          <w:sz w:val="20"/>
          <w:szCs w:val="20"/>
        </w:rPr>
        <w:t>Физическое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воспитание: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формирование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культуры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здоровья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эмоционального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благополучия: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готовностью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применять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математические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знания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интересах</w:t>
      </w:r>
      <w:r w:rsidRPr="00EA20FB">
        <w:rPr>
          <w:spacing w:val="61"/>
          <w:sz w:val="20"/>
          <w:szCs w:val="20"/>
        </w:rPr>
        <w:t xml:space="preserve"> </w:t>
      </w:r>
      <w:r w:rsidRPr="00EA20FB">
        <w:rPr>
          <w:sz w:val="20"/>
          <w:szCs w:val="20"/>
        </w:rPr>
        <w:t>своего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здоровья, ведения здорового образа жизни (здоровое питание, сбалансированный режим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занятий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отдыха,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регулярная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физическая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активность);</w:t>
      </w:r>
      <w:r w:rsidRPr="00EA20FB">
        <w:rPr>
          <w:spacing w:val="1"/>
          <w:sz w:val="20"/>
          <w:szCs w:val="20"/>
        </w:rPr>
        <w:t xml:space="preserve"> </w:t>
      </w:r>
      <w:proofErr w:type="spellStart"/>
      <w:r w:rsidRPr="00EA20FB">
        <w:rPr>
          <w:sz w:val="20"/>
          <w:szCs w:val="20"/>
        </w:rPr>
        <w:t>сформированностью</w:t>
      </w:r>
      <w:proofErr w:type="spellEnd"/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навыка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рефлексии,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признанием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своего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права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</w:t>
      </w:r>
      <w:r w:rsidRPr="00EA20FB">
        <w:rPr>
          <w:spacing w:val="-10"/>
          <w:sz w:val="20"/>
          <w:szCs w:val="20"/>
        </w:rPr>
        <w:t xml:space="preserve"> </w:t>
      </w:r>
      <w:r w:rsidRPr="00EA20FB">
        <w:rPr>
          <w:sz w:val="20"/>
          <w:szCs w:val="20"/>
        </w:rPr>
        <w:t>ошибку</w:t>
      </w:r>
      <w:r w:rsidRPr="00EA20FB">
        <w:rPr>
          <w:spacing w:val="-9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такого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же</w:t>
      </w:r>
      <w:r w:rsidRPr="00EA20FB">
        <w:rPr>
          <w:spacing w:val="-6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права другого человека.</w:t>
      </w:r>
    </w:p>
    <w:p w:rsidR="00EA20FB" w:rsidRPr="00EA20FB" w:rsidRDefault="00EA20FB" w:rsidP="00EA20FB">
      <w:pPr>
        <w:pStyle w:val="a3"/>
        <w:ind w:left="442" w:right="131" w:firstLine="360"/>
        <w:rPr>
          <w:sz w:val="20"/>
          <w:szCs w:val="20"/>
        </w:rPr>
      </w:pPr>
      <w:r w:rsidRPr="00EA20FB">
        <w:rPr>
          <w:i/>
          <w:sz w:val="20"/>
          <w:szCs w:val="20"/>
        </w:rPr>
        <w:t xml:space="preserve">Экологическое воспитание: </w:t>
      </w:r>
      <w:r w:rsidRPr="00EA20FB">
        <w:rPr>
          <w:sz w:val="20"/>
          <w:szCs w:val="20"/>
        </w:rPr>
        <w:t>ориентацией на применение математических знаний для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области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сохранности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окружающей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среды,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планирования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поступков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оценки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возможных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последствий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для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окружающей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среды;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осознанием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глобального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характера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экологических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проблем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путей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их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решения.</w:t>
      </w:r>
    </w:p>
    <w:p w:rsidR="00EA20FB" w:rsidRPr="00EA20FB" w:rsidRDefault="00EA20FB" w:rsidP="00EA20FB">
      <w:pPr>
        <w:pStyle w:val="a3"/>
        <w:ind w:left="442" w:right="126" w:firstLine="360"/>
        <w:rPr>
          <w:sz w:val="20"/>
          <w:szCs w:val="20"/>
        </w:rPr>
      </w:pPr>
      <w:r w:rsidRPr="00EA20FB">
        <w:rPr>
          <w:i/>
          <w:sz w:val="20"/>
          <w:szCs w:val="20"/>
        </w:rPr>
        <w:t>Личностные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результаты: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обеспечивающие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адаптацию</w:t>
      </w:r>
      <w:r w:rsidRPr="00EA20FB">
        <w:rPr>
          <w:spacing w:val="6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обучающегося</w:t>
      </w:r>
      <w:r w:rsidRPr="00EA20FB">
        <w:rPr>
          <w:spacing w:val="61"/>
          <w:sz w:val="20"/>
          <w:szCs w:val="20"/>
        </w:rPr>
        <w:t xml:space="preserve"> </w:t>
      </w:r>
      <w:r w:rsidRPr="00EA20FB">
        <w:rPr>
          <w:sz w:val="20"/>
          <w:szCs w:val="20"/>
        </w:rPr>
        <w:t>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изменяющимся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условиям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социальной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природной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среды: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готовностью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действиям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условиях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неопределённости,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повышению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уровня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своей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компетентности</w:t>
      </w:r>
      <w:r w:rsidRPr="00EA20FB">
        <w:rPr>
          <w:spacing w:val="61"/>
          <w:sz w:val="20"/>
          <w:szCs w:val="20"/>
        </w:rPr>
        <w:t xml:space="preserve"> </w:t>
      </w:r>
      <w:r w:rsidRPr="00EA20FB">
        <w:rPr>
          <w:sz w:val="20"/>
          <w:szCs w:val="20"/>
        </w:rPr>
        <w:t>через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практическую деятельность, в том числе умение учиться у других людей, приобретать 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совместной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новые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знания,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навыки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компетенции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из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опыта</w:t>
      </w:r>
      <w:r w:rsidRPr="00EA20FB">
        <w:rPr>
          <w:spacing w:val="1"/>
          <w:sz w:val="20"/>
          <w:szCs w:val="20"/>
        </w:rPr>
        <w:t xml:space="preserve"> </w:t>
      </w:r>
      <w:proofErr w:type="spellStart"/>
      <w:r w:rsidRPr="00EA20FB">
        <w:rPr>
          <w:sz w:val="20"/>
          <w:szCs w:val="20"/>
        </w:rPr>
        <w:t>других</w:t>
      </w:r>
      <w:proofErr w:type="gramStart"/>
      <w:r w:rsidRPr="00EA20FB">
        <w:rPr>
          <w:sz w:val="20"/>
          <w:szCs w:val="20"/>
        </w:rPr>
        <w:t>;н</w:t>
      </w:r>
      <w:proofErr w:type="gramEnd"/>
      <w:r w:rsidRPr="00EA20FB">
        <w:rPr>
          <w:sz w:val="20"/>
          <w:szCs w:val="20"/>
        </w:rPr>
        <w:t>еобходимостью</w:t>
      </w:r>
      <w:proofErr w:type="spellEnd"/>
      <w:r w:rsidRPr="00EA20FB">
        <w:rPr>
          <w:sz w:val="20"/>
          <w:szCs w:val="20"/>
        </w:rPr>
        <w:t xml:space="preserve"> в формировании новых знаний, в том числе формулировать идеи,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 xml:space="preserve">понятия, гипотезы об объектах и </w:t>
      </w:r>
      <w:proofErr w:type="gramStart"/>
      <w:r w:rsidRPr="00EA20FB">
        <w:rPr>
          <w:sz w:val="20"/>
          <w:szCs w:val="20"/>
        </w:rPr>
        <w:t>явлениях</w:t>
      </w:r>
      <w:proofErr w:type="gramEnd"/>
      <w:r w:rsidRPr="00EA20FB">
        <w:rPr>
          <w:sz w:val="20"/>
          <w:szCs w:val="20"/>
        </w:rPr>
        <w:t>, в том числе ранее не известных, осознавать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дефициты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собственных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знаний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компетентностей,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планировать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своё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развитие;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способностью осознавать стрессовую ситуацию, воспринимать стрессовую ситуацию как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вызов,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требующий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контрмер,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корректировать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принимаемые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действия,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формулировать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оценивать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риски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последствия,</w:t>
      </w:r>
      <w:r w:rsidRPr="00EA20FB">
        <w:rPr>
          <w:spacing w:val="4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формировать</w:t>
      </w:r>
      <w:r w:rsidRPr="00EA20FB">
        <w:rPr>
          <w:spacing w:val="-6"/>
          <w:sz w:val="20"/>
          <w:szCs w:val="20"/>
        </w:rPr>
        <w:t xml:space="preserve"> </w:t>
      </w:r>
      <w:r w:rsidRPr="00EA20FB">
        <w:rPr>
          <w:sz w:val="20"/>
          <w:szCs w:val="20"/>
        </w:rPr>
        <w:t>опыт.</w:t>
      </w:r>
    </w:p>
    <w:p w:rsidR="00EA20FB" w:rsidRPr="00EA20FB" w:rsidRDefault="00EA20FB" w:rsidP="00EA20FB">
      <w:pPr>
        <w:rPr>
          <w:sz w:val="20"/>
          <w:szCs w:val="20"/>
        </w:rPr>
        <w:sectPr w:rsidR="00EA20FB" w:rsidRPr="00EA20FB">
          <w:pgSz w:w="11910" w:h="16840"/>
          <w:pgMar w:top="1040" w:right="720" w:bottom="1180" w:left="1180" w:header="0" w:footer="918" w:gutter="0"/>
          <w:cols w:space="720"/>
        </w:sectPr>
      </w:pPr>
    </w:p>
    <w:p w:rsidR="00EA20FB" w:rsidRPr="00EA20FB" w:rsidRDefault="00EA20FB" w:rsidP="00EA20FB">
      <w:pPr>
        <w:pStyle w:val="a3"/>
        <w:spacing w:before="66"/>
        <w:ind w:left="519" w:firstLine="0"/>
        <w:jc w:val="left"/>
        <w:rPr>
          <w:sz w:val="20"/>
          <w:szCs w:val="20"/>
        </w:rPr>
      </w:pPr>
      <w:r w:rsidRPr="00EA20FB">
        <w:rPr>
          <w:sz w:val="20"/>
          <w:szCs w:val="20"/>
        </w:rPr>
        <w:lastRenderedPageBreak/>
        <w:t>МЕТАПРЕДМЕТНЫЕ</w:t>
      </w:r>
      <w:r w:rsidRPr="00EA20FB">
        <w:rPr>
          <w:spacing w:val="-10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РЕЗУЛЬТАТЫ</w:t>
      </w:r>
    </w:p>
    <w:p w:rsidR="00EA20FB" w:rsidRPr="00EA20FB" w:rsidRDefault="00EA20FB" w:rsidP="00EA20FB">
      <w:pPr>
        <w:spacing w:before="2" w:line="252" w:lineRule="exact"/>
        <w:ind w:left="803"/>
        <w:rPr>
          <w:sz w:val="20"/>
          <w:szCs w:val="20"/>
        </w:rPr>
      </w:pPr>
      <w:proofErr w:type="spellStart"/>
      <w:r w:rsidRPr="00EA20FB">
        <w:rPr>
          <w:w w:val="110"/>
          <w:sz w:val="20"/>
          <w:szCs w:val="20"/>
        </w:rPr>
        <w:t>Метапредметные</w:t>
      </w:r>
      <w:proofErr w:type="spellEnd"/>
      <w:r w:rsidRPr="00EA20FB">
        <w:rPr>
          <w:spacing w:val="47"/>
          <w:w w:val="110"/>
          <w:sz w:val="20"/>
          <w:szCs w:val="20"/>
        </w:rPr>
        <w:t xml:space="preserve"> </w:t>
      </w:r>
      <w:r w:rsidRPr="00EA20FB">
        <w:rPr>
          <w:w w:val="110"/>
          <w:sz w:val="20"/>
          <w:szCs w:val="20"/>
        </w:rPr>
        <w:t>результаты</w:t>
      </w:r>
      <w:r w:rsidRPr="00EA20FB">
        <w:rPr>
          <w:spacing w:val="49"/>
          <w:w w:val="110"/>
          <w:sz w:val="20"/>
          <w:szCs w:val="20"/>
        </w:rPr>
        <w:t xml:space="preserve"> </w:t>
      </w:r>
      <w:r w:rsidRPr="00EA20FB">
        <w:rPr>
          <w:w w:val="110"/>
          <w:sz w:val="20"/>
          <w:szCs w:val="20"/>
        </w:rPr>
        <w:t>освоения</w:t>
      </w:r>
      <w:r w:rsidRPr="00EA20FB">
        <w:rPr>
          <w:spacing w:val="47"/>
          <w:w w:val="110"/>
          <w:sz w:val="20"/>
          <w:szCs w:val="20"/>
        </w:rPr>
        <w:t xml:space="preserve"> </w:t>
      </w:r>
      <w:r w:rsidRPr="00EA20FB">
        <w:rPr>
          <w:w w:val="110"/>
          <w:sz w:val="20"/>
          <w:szCs w:val="20"/>
        </w:rPr>
        <w:t>программы</w:t>
      </w:r>
    </w:p>
    <w:p w:rsidR="00EA20FB" w:rsidRPr="00EA20FB" w:rsidRDefault="00EA20FB" w:rsidP="00EA20FB">
      <w:pPr>
        <w:ind w:left="519" w:right="684"/>
        <w:rPr>
          <w:i/>
          <w:sz w:val="20"/>
          <w:szCs w:val="20"/>
        </w:rPr>
      </w:pPr>
      <w:r w:rsidRPr="00EA20FB">
        <w:rPr>
          <w:sz w:val="20"/>
          <w:szCs w:val="20"/>
        </w:rPr>
        <w:t>учебногопредмет</w:t>
      </w:r>
      <w:proofErr w:type="gramStart"/>
      <w:r w:rsidRPr="00EA20FB">
        <w:rPr>
          <w:sz w:val="20"/>
          <w:szCs w:val="20"/>
        </w:rPr>
        <w:t>а«</w:t>
      </w:r>
      <w:proofErr w:type="gramEnd"/>
      <w:r w:rsidRPr="00EA20FB">
        <w:rPr>
          <w:sz w:val="20"/>
          <w:szCs w:val="20"/>
        </w:rPr>
        <w:t>Математика»характеризуютсяовладением</w:t>
      </w:r>
      <w:r w:rsidRPr="00EA20FB">
        <w:rPr>
          <w:i/>
          <w:sz w:val="20"/>
          <w:szCs w:val="20"/>
        </w:rPr>
        <w:t>универсальными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b/>
          <w:i/>
          <w:sz w:val="20"/>
          <w:szCs w:val="20"/>
        </w:rPr>
        <w:t xml:space="preserve">познавательными </w:t>
      </w:r>
      <w:r w:rsidRPr="00EA20FB">
        <w:rPr>
          <w:i/>
          <w:sz w:val="20"/>
          <w:szCs w:val="20"/>
        </w:rPr>
        <w:t xml:space="preserve">действиями, универсальными </w:t>
      </w:r>
      <w:r w:rsidRPr="00EA20FB">
        <w:rPr>
          <w:b/>
          <w:i/>
          <w:sz w:val="20"/>
          <w:szCs w:val="20"/>
        </w:rPr>
        <w:t xml:space="preserve">коммуникативными </w:t>
      </w:r>
      <w:r w:rsidRPr="00EA20FB">
        <w:rPr>
          <w:i/>
          <w:sz w:val="20"/>
          <w:szCs w:val="20"/>
        </w:rPr>
        <w:t>действиями и</w:t>
      </w:r>
      <w:r w:rsidRPr="00EA20FB">
        <w:rPr>
          <w:i/>
          <w:spacing w:val="-57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универсальными</w:t>
      </w:r>
      <w:r w:rsidRPr="00EA20FB">
        <w:rPr>
          <w:i/>
          <w:spacing w:val="4"/>
          <w:sz w:val="20"/>
          <w:szCs w:val="20"/>
        </w:rPr>
        <w:t xml:space="preserve"> </w:t>
      </w:r>
      <w:r w:rsidRPr="00EA20FB">
        <w:rPr>
          <w:b/>
          <w:i/>
          <w:sz w:val="20"/>
          <w:szCs w:val="20"/>
        </w:rPr>
        <w:t>регулятивными</w:t>
      </w:r>
      <w:r w:rsidRPr="00EA20FB">
        <w:rPr>
          <w:b/>
          <w:i/>
          <w:spacing w:val="4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действиями.</w:t>
      </w:r>
    </w:p>
    <w:p w:rsidR="00EA20FB" w:rsidRPr="00EA20FB" w:rsidRDefault="00EA20FB" w:rsidP="00EA20FB">
      <w:pPr>
        <w:spacing w:before="2"/>
        <w:ind w:left="519" w:firstLine="283"/>
        <w:rPr>
          <w:i/>
          <w:sz w:val="20"/>
          <w:szCs w:val="20"/>
        </w:rPr>
      </w:pPr>
      <w:r w:rsidRPr="00EA20FB">
        <w:rPr>
          <w:i/>
          <w:sz w:val="20"/>
          <w:szCs w:val="20"/>
        </w:rPr>
        <w:t>Универсальные познавательные действия обеспечивают формирование базовых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когнитивных процессов обучающихся (освоение методов познания окружающего мира;</w:t>
      </w:r>
      <w:r w:rsidRPr="00EA20FB">
        <w:rPr>
          <w:i/>
          <w:spacing w:val="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применение</w:t>
      </w:r>
      <w:r w:rsidRPr="00EA20FB">
        <w:rPr>
          <w:i/>
          <w:spacing w:val="-4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логических, исследовательских</w:t>
      </w:r>
      <w:r w:rsidRPr="00EA20FB">
        <w:rPr>
          <w:i/>
          <w:spacing w:val="-3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операций,</w:t>
      </w:r>
      <w:r w:rsidRPr="00EA20FB">
        <w:rPr>
          <w:i/>
          <w:spacing w:val="-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умений</w:t>
      </w:r>
      <w:r w:rsidRPr="00EA20FB">
        <w:rPr>
          <w:i/>
          <w:spacing w:val="-2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работать</w:t>
      </w:r>
      <w:r w:rsidRPr="00EA20FB">
        <w:rPr>
          <w:i/>
          <w:spacing w:val="-6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с</w:t>
      </w:r>
      <w:r w:rsidRPr="00EA20FB">
        <w:rPr>
          <w:i/>
          <w:spacing w:val="-3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информацией).</w:t>
      </w:r>
    </w:p>
    <w:p w:rsidR="00EA20FB" w:rsidRPr="00EA20FB" w:rsidRDefault="00EA20FB" w:rsidP="00EA20FB">
      <w:pPr>
        <w:pStyle w:val="1"/>
        <w:spacing w:before="2" w:line="276" w:lineRule="exact"/>
        <w:ind w:left="803"/>
        <w:rPr>
          <w:sz w:val="20"/>
          <w:szCs w:val="20"/>
        </w:rPr>
      </w:pPr>
      <w:r w:rsidRPr="00EA20FB">
        <w:rPr>
          <w:sz w:val="20"/>
          <w:szCs w:val="20"/>
        </w:rPr>
        <w:t>Базовые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логические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действия: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19"/>
        <w:rPr>
          <w:sz w:val="20"/>
          <w:szCs w:val="20"/>
        </w:rPr>
      </w:pPr>
      <w:r w:rsidRPr="00EA20FB">
        <w:rPr>
          <w:sz w:val="20"/>
          <w:szCs w:val="20"/>
        </w:rPr>
        <w:t>выявлять и характеризовать существенные признаки математических объектов, понятий,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отношений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между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понятиями;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формулировать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определения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понятий;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устанавливать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существенный признак классификации, основания для обобщения и сравнения, критерии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проводимого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анализа;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line="242" w:lineRule="auto"/>
        <w:ind w:right="126"/>
        <w:rPr>
          <w:sz w:val="20"/>
          <w:szCs w:val="20"/>
        </w:rPr>
      </w:pPr>
      <w:r w:rsidRPr="00EA20FB">
        <w:rPr>
          <w:sz w:val="20"/>
          <w:szCs w:val="20"/>
        </w:rPr>
        <w:t>воспринимать,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формулировать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преобразовывать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суждения: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утвердительные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отрицательные,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единичные,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частные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8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общие;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условные;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29"/>
        <w:rPr>
          <w:sz w:val="20"/>
          <w:szCs w:val="20"/>
        </w:rPr>
      </w:pPr>
      <w:r w:rsidRPr="00EA20FB">
        <w:rPr>
          <w:sz w:val="20"/>
          <w:szCs w:val="20"/>
        </w:rPr>
        <w:t>выявлять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математические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закономерности,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взаимосвязи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противоречия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фактах,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данных,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наблюдениях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утверждениях;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предлагать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критерии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для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выявления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закономерностей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противоречий;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line="237" w:lineRule="auto"/>
        <w:ind w:right="130"/>
        <w:rPr>
          <w:sz w:val="20"/>
          <w:szCs w:val="20"/>
        </w:rPr>
      </w:pPr>
      <w:r w:rsidRPr="00EA20FB">
        <w:rPr>
          <w:sz w:val="20"/>
          <w:szCs w:val="20"/>
        </w:rPr>
        <w:t>делать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выводы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использованием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законов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логики,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дедуктивных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индуктивных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умозаключений,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умозаключений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по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аналогии;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21"/>
        <w:rPr>
          <w:sz w:val="20"/>
          <w:szCs w:val="20"/>
        </w:rPr>
      </w:pPr>
      <w:r w:rsidRPr="00EA20FB">
        <w:rPr>
          <w:sz w:val="20"/>
          <w:szCs w:val="20"/>
        </w:rPr>
        <w:t>разбирать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доказательства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утверждений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(прямые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от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противного),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проводить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самостоятельно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несложные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доказательства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фактов,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выстраивать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аргументацию,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приводить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примеры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proofErr w:type="spellStart"/>
      <w:r w:rsidRPr="00EA20FB">
        <w:rPr>
          <w:sz w:val="20"/>
          <w:szCs w:val="20"/>
        </w:rPr>
        <w:t>контрпримеры</w:t>
      </w:r>
      <w:proofErr w:type="spellEnd"/>
      <w:r w:rsidRPr="00EA20FB">
        <w:rPr>
          <w:sz w:val="20"/>
          <w:szCs w:val="20"/>
        </w:rPr>
        <w:t>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обосновывать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собственные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рассуждения;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line="242" w:lineRule="auto"/>
        <w:ind w:right="133"/>
        <w:rPr>
          <w:sz w:val="20"/>
          <w:szCs w:val="20"/>
        </w:rPr>
      </w:pPr>
      <w:r w:rsidRPr="00EA20FB">
        <w:rPr>
          <w:sz w:val="20"/>
          <w:szCs w:val="20"/>
        </w:rPr>
        <w:t>выбирать способ решения учебной задачи (сравнивать несколько вариантов решения,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выбирать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наиболее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подходящий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учётом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самостоятельно выделенных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критериев).</w:t>
      </w:r>
    </w:p>
    <w:p w:rsidR="00EA20FB" w:rsidRPr="00EA20FB" w:rsidRDefault="00EA20FB" w:rsidP="00EA20FB">
      <w:pPr>
        <w:pStyle w:val="1"/>
        <w:spacing w:before="0" w:line="275" w:lineRule="exact"/>
        <w:jc w:val="both"/>
        <w:rPr>
          <w:sz w:val="20"/>
          <w:szCs w:val="20"/>
        </w:rPr>
      </w:pPr>
      <w:r w:rsidRPr="00EA20FB">
        <w:rPr>
          <w:sz w:val="20"/>
          <w:szCs w:val="20"/>
        </w:rPr>
        <w:t>Базовые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исследовательские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действия: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line="237" w:lineRule="auto"/>
        <w:ind w:right="132"/>
        <w:rPr>
          <w:sz w:val="20"/>
          <w:szCs w:val="20"/>
        </w:rPr>
      </w:pPr>
      <w:r w:rsidRPr="00EA20FB">
        <w:rPr>
          <w:sz w:val="20"/>
          <w:szCs w:val="20"/>
        </w:rPr>
        <w:t>использовать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вопросы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как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исследовательский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инструмент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познания;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формулировать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вопросы,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фиксирующие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противоречие,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проблему,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самостоятельно</w:t>
      </w:r>
      <w:r w:rsidRPr="00EA20FB">
        <w:rPr>
          <w:spacing w:val="61"/>
          <w:sz w:val="20"/>
          <w:szCs w:val="20"/>
        </w:rPr>
        <w:t xml:space="preserve"> </w:t>
      </w:r>
      <w:r w:rsidRPr="00EA20FB">
        <w:rPr>
          <w:sz w:val="20"/>
          <w:szCs w:val="20"/>
        </w:rPr>
        <w:t>устанавливать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искомое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данное,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формировать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гипотезу,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аргументировать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свою</w:t>
      </w:r>
      <w:r w:rsidRPr="00EA20FB">
        <w:rPr>
          <w:spacing w:val="-6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позицию,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мнение;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before="4" w:line="237" w:lineRule="auto"/>
        <w:ind w:right="130"/>
        <w:rPr>
          <w:sz w:val="20"/>
          <w:szCs w:val="20"/>
        </w:rPr>
      </w:pPr>
      <w:r w:rsidRPr="00EA20FB">
        <w:rPr>
          <w:sz w:val="20"/>
          <w:szCs w:val="20"/>
        </w:rPr>
        <w:t>проводить по самостоятельно составленному плану несложный эксперимент, небольшое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исследование по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установлению особенностей математического объекта, зависимостей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объектов между</w:t>
      </w:r>
      <w:r w:rsidRPr="00EA20FB">
        <w:rPr>
          <w:spacing w:val="-8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собой;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before="7" w:line="237" w:lineRule="auto"/>
        <w:ind w:right="120"/>
        <w:rPr>
          <w:sz w:val="20"/>
          <w:szCs w:val="20"/>
        </w:rPr>
      </w:pPr>
      <w:r w:rsidRPr="00EA20FB">
        <w:rPr>
          <w:sz w:val="20"/>
          <w:szCs w:val="20"/>
        </w:rPr>
        <w:t>самостоятельно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формулировать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обобщения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выводы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результатам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проведённого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наблюдения,</w:t>
      </w:r>
      <w:r w:rsidRPr="00EA20FB">
        <w:rPr>
          <w:spacing w:val="23"/>
          <w:sz w:val="20"/>
          <w:szCs w:val="20"/>
        </w:rPr>
        <w:t xml:space="preserve"> </w:t>
      </w:r>
      <w:r w:rsidRPr="00EA20FB">
        <w:rPr>
          <w:sz w:val="20"/>
          <w:szCs w:val="20"/>
        </w:rPr>
        <w:t>исследования,</w:t>
      </w:r>
      <w:r w:rsidRPr="00EA20FB">
        <w:rPr>
          <w:spacing w:val="18"/>
          <w:sz w:val="20"/>
          <w:szCs w:val="20"/>
        </w:rPr>
        <w:t xml:space="preserve"> </w:t>
      </w:r>
      <w:r w:rsidRPr="00EA20FB">
        <w:rPr>
          <w:sz w:val="20"/>
          <w:szCs w:val="20"/>
        </w:rPr>
        <w:t>оценивать</w:t>
      </w:r>
      <w:r w:rsidRPr="00EA20FB">
        <w:rPr>
          <w:spacing w:val="22"/>
          <w:sz w:val="20"/>
          <w:szCs w:val="20"/>
        </w:rPr>
        <w:t xml:space="preserve"> </w:t>
      </w:r>
      <w:r w:rsidRPr="00EA20FB">
        <w:rPr>
          <w:sz w:val="20"/>
          <w:szCs w:val="20"/>
        </w:rPr>
        <w:t>достоверность</w:t>
      </w:r>
      <w:r w:rsidRPr="00EA20FB">
        <w:rPr>
          <w:spacing w:val="18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полученных</w:t>
      </w:r>
      <w:r w:rsidRPr="00EA20FB">
        <w:rPr>
          <w:spacing w:val="16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результатов,</w:t>
      </w:r>
      <w:r w:rsidRPr="00EA20FB">
        <w:rPr>
          <w:spacing w:val="23"/>
          <w:sz w:val="20"/>
          <w:szCs w:val="20"/>
        </w:rPr>
        <w:t xml:space="preserve"> </w:t>
      </w:r>
      <w:r w:rsidRPr="00EA20FB">
        <w:rPr>
          <w:sz w:val="20"/>
          <w:szCs w:val="20"/>
        </w:rPr>
        <w:t>выводов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обобщений;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before="8" w:line="237" w:lineRule="auto"/>
        <w:ind w:right="135"/>
        <w:rPr>
          <w:sz w:val="20"/>
          <w:szCs w:val="20"/>
        </w:rPr>
      </w:pPr>
      <w:r w:rsidRPr="00EA20FB">
        <w:rPr>
          <w:sz w:val="20"/>
          <w:szCs w:val="20"/>
        </w:rPr>
        <w:t>прогнозировать возможное развитие процесса, а также выдвигать предположения о его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развитии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новых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условиях.</w:t>
      </w:r>
    </w:p>
    <w:p w:rsidR="00EA20FB" w:rsidRPr="00EA20FB" w:rsidRDefault="00EA20FB" w:rsidP="00EA20FB">
      <w:pPr>
        <w:pStyle w:val="1"/>
        <w:spacing w:before="7" w:line="273" w:lineRule="exact"/>
        <w:jc w:val="both"/>
        <w:rPr>
          <w:sz w:val="20"/>
          <w:szCs w:val="20"/>
        </w:rPr>
      </w:pPr>
      <w:r w:rsidRPr="00EA20FB">
        <w:rPr>
          <w:sz w:val="20"/>
          <w:szCs w:val="20"/>
        </w:rPr>
        <w:t>Работа с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информацией: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line="237" w:lineRule="auto"/>
        <w:ind w:right="138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выявлять</w:t>
      </w:r>
      <w:r w:rsidRPr="00EA20FB">
        <w:rPr>
          <w:spacing w:val="29"/>
          <w:sz w:val="20"/>
          <w:szCs w:val="20"/>
        </w:rPr>
        <w:t xml:space="preserve"> </w:t>
      </w:r>
      <w:r w:rsidRPr="00EA20FB">
        <w:rPr>
          <w:sz w:val="20"/>
          <w:szCs w:val="20"/>
        </w:rPr>
        <w:t>недостаточность</w:t>
      </w:r>
      <w:r w:rsidRPr="00EA20FB">
        <w:rPr>
          <w:spacing w:val="25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29"/>
          <w:sz w:val="20"/>
          <w:szCs w:val="20"/>
        </w:rPr>
        <w:t xml:space="preserve"> </w:t>
      </w:r>
      <w:r w:rsidRPr="00EA20FB">
        <w:rPr>
          <w:sz w:val="20"/>
          <w:szCs w:val="20"/>
        </w:rPr>
        <w:t>избыточность</w:t>
      </w:r>
      <w:r w:rsidRPr="00EA20FB">
        <w:rPr>
          <w:spacing w:val="25"/>
          <w:sz w:val="20"/>
          <w:szCs w:val="20"/>
        </w:rPr>
        <w:t xml:space="preserve"> </w:t>
      </w:r>
      <w:r w:rsidRPr="00EA20FB">
        <w:rPr>
          <w:sz w:val="20"/>
          <w:szCs w:val="20"/>
        </w:rPr>
        <w:t>информации,</w:t>
      </w:r>
      <w:r w:rsidRPr="00EA20FB">
        <w:rPr>
          <w:spacing w:val="30"/>
          <w:sz w:val="20"/>
          <w:szCs w:val="20"/>
        </w:rPr>
        <w:t xml:space="preserve"> </w:t>
      </w:r>
      <w:r w:rsidRPr="00EA20FB">
        <w:rPr>
          <w:sz w:val="20"/>
          <w:szCs w:val="20"/>
        </w:rPr>
        <w:t>данных,</w:t>
      </w:r>
      <w:r w:rsidRPr="00EA20FB">
        <w:rPr>
          <w:spacing w:val="30"/>
          <w:sz w:val="20"/>
          <w:szCs w:val="20"/>
        </w:rPr>
        <w:t xml:space="preserve"> </w:t>
      </w:r>
      <w:r w:rsidRPr="00EA20FB">
        <w:rPr>
          <w:sz w:val="20"/>
          <w:szCs w:val="20"/>
        </w:rPr>
        <w:t>необходимых</w:t>
      </w:r>
      <w:r w:rsidRPr="00EA20FB">
        <w:rPr>
          <w:spacing w:val="23"/>
          <w:sz w:val="20"/>
          <w:szCs w:val="20"/>
        </w:rPr>
        <w:t xml:space="preserve"> </w:t>
      </w:r>
      <w:r w:rsidRPr="00EA20FB">
        <w:rPr>
          <w:sz w:val="20"/>
          <w:szCs w:val="20"/>
        </w:rPr>
        <w:t>для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задачи;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  <w:tab w:val="left" w:pos="1967"/>
          <w:tab w:val="left" w:pos="3785"/>
          <w:tab w:val="left" w:pos="6001"/>
          <w:tab w:val="left" w:pos="6399"/>
          <w:tab w:val="left" w:pos="8524"/>
        </w:tabs>
        <w:spacing w:before="7" w:line="237" w:lineRule="auto"/>
        <w:ind w:right="128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выбирать,</w:t>
      </w:r>
      <w:r w:rsidRPr="00EA20FB">
        <w:rPr>
          <w:sz w:val="20"/>
          <w:szCs w:val="20"/>
        </w:rPr>
        <w:tab/>
        <w:t>анализировать,</w:t>
      </w:r>
      <w:r w:rsidRPr="00EA20FB">
        <w:rPr>
          <w:sz w:val="20"/>
          <w:szCs w:val="20"/>
        </w:rPr>
        <w:tab/>
        <w:t>систематизировать</w:t>
      </w:r>
      <w:r w:rsidRPr="00EA20FB">
        <w:rPr>
          <w:sz w:val="20"/>
          <w:szCs w:val="20"/>
        </w:rPr>
        <w:tab/>
        <w:t>и</w:t>
      </w:r>
      <w:r w:rsidRPr="00EA20FB">
        <w:rPr>
          <w:sz w:val="20"/>
          <w:szCs w:val="20"/>
        </w:rPr>
        <w:tab/>
        <w:t>интерпретировать</w:t>
      </w:r>
      <w:r w:rsidRPr="00EA20FB">
        <w:rPr>
          <w:sz w:val="20"/>
          <w:szCs w:val="20"/>
        </w:rPr>
        <w:tab/>
        <w:t>информацию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различных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видов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представления;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19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выбирать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представления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информации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иллюстрировать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решаемые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задачи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схемами,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диаграммами,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иной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графикой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их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комбинациями;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  <w:tab w:val="left" w:pos="5243"/>
          <w:tab w:val="left" w:pos="9493"/>
        </w:tabs>
        <w:spacing w:before="7" w:line="237" w:lineRule="auto"/>
        <w:ind w:right="131"/>
        <w:jc w:val="left"/>
        <w:rPr>
          <w:sz w:val="20"/>
          <w:szCs w:val="20"/>
        </w:rPr>
      </w:pPr>
      <w:r w:rsidRPr="00EA20FB">
        <w:rPr>
          <w:sz w:val="20"/>
          <w:szCs w:val="20"/>
        </w:rPr>
        <w:t xml:space="preserve">оценивать  </w:t>
      </w:r>
      <w:r w:rsidRPr="00EA20FB">
        <w:rPr>
          <w:spacing w:val="13"/>
          <w:sz w:val="20"/>
          <w:szCs w:val="20"/>
        </w:rPr>
        <w:t xml:space="preserve"> </w:t>
      </w:r>
      <w:r w:rsidRPr="00EA20FB">
        <w:rPr>
          <w:sz w:val="20"/>
          <w:szCs w:val="20"/>
        </w:rPr>
        <w:t xml:space="preserve">надёжность  </w:t>
      </w:r>
      <w:r w:rsidRPr="00EA20FB">
        <w:rPr>
          <w:spacing w:val="13"/>
          <w:sz w:val="20"/>
          <w:szCs w:val="20"/>
        </w:rPr>
        <w:t xml:space="preserve"> </w:t>
      </w:r>
      <w:r w:rsidRPr="00EA20FB">
        <w:rPr>
          <w:sz w:val="20"/>
          <w:szCs w:val="20"/>
        </w:rPr>
        <w:t xml:space="preserve">информации  </w:t>
      </w:r>
      <w:r w:rsidRPr="00EA20FB">
        <w:rPr>
          <w:spacing w:val="13"/>
          <w:sz w:val="20"/>
          <w:szCs w:val="20"/>
        </w:rPr>
        <w:t xml:space="preserve"> </w:t>
      </w:r>
      <w:r w:rsidRPr="00EA20FB">
        <w:rPr>
          <w:sz w:val="20"/>
          <w:szCs w:val="20"/>
        </w:rPr>
        <w:t>по</w:t>
      </w:r>
      <w:r w:rsidRPr="00EA20FB">
        <w:rPr>
          <w:sz w:val="20"/>
          <w:szCs w:val="20"/>
        </w:rPr>
        <w:tab/>
        <w:t xml:space="preserve">критериям,  </w:t>
      </w:r>
      <w:r w:rsidRPr="00EA20FB">
        <w:rPr>
          <w:spacing w:val="8"/>
          <w:sz w:val="20"/>
          <w:szCs w:val="20"/>
        </w:rPr>
        <w:t xml:space="preserve"> </w:t>
      </w:r>
      <w:r w:rsidRPr="00EA20FB">
        <w:rPr>
          <w:sz w:val="20"/>
          <w:szCs w:val="20"/>
        </w:rPr>
        <w:t xml:space="preserve">предложенным  </w:t>
      </w:r>
      <w:r w:rsidRPr="00EA20FB">
        <w:rPr>
          <w:spacing w:val="8"/>
          <w:sz w:val="20"/>
          <w:szCs w:val="20"/>
        </w:rPr>
        <w:t xml:space="preserve"> </w:t>
      </w:r>
      <w:r w:rsidRPr="00EA20FB">
        <w:rPr>
          <w:sz w:val="20"/>
          <w:szCs w:val="20"/>
        </w:rPr>
        <w:t>учителем</w:t>
      </w:r>
      <w:r w:rsidRPr="00EA20FB">
        <w:rPr>
          <w:sz w:val="20"/>
          <w:szCs w:val="20"/>
        </w:rPr>
        <w:tab/>
        <w:t>или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сформулированным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самостоятельно.</w:t>
      </w:r>
    </w:p>
    <w:p w:rsidR="00EA20FB" w:rsidRPr="00EA20FB" w:rsidRDefault="00EA20FB" w:rsidP="00EA20FB">
      <w:pPr>
        <w:spacing w:line="242" w:lineRule="auto"/>
        <w:ind w:left="663" w:right="151" w:hanging="221"/>
        <w:rPr>
          <w:i/>
          <w:sz w:val="20"/>
          <w:szCs w:val="20"/>
        </w:rPr>
      </w:pPr>
      <w:r w:rsidRPr="00EA20FB">
        <w:rPr>
          <w:i/>
          <w:sz w:val="20"/>
          <w:szCs w:val="20"/>
        </w:rPr>
        <w:t xml:space="preserve">Универсальные коммуникативные действия обеспечивают </w:t>
      </w:r>
      <w:proofErr w:type="spellStart"/>
      <w:r w:rsidRPr="00EA20FB">
        <w:rPr>
          <w:i/>
          <w:sz w:val="20"/>
          <w:szCs w:val="20"/>
        </w:rPr>
        <w:t>сформированность</w:t>
      </w:r>
      <w:proofErr w:type="spellEnd"/>
      <w:r w:rsidRPr="00EA20FB">
        <w:rPr>
          <w:i/>
          <w:sz w:val="20"/>
          <w:szCs w:val="20"/>
        </w:rPr>
        <w:t xml:space="preserve"> социальных</w:t>
      </w:r>
      <w:r w:rsidRPr="00EA20FB">
        <w:rPr>
          <w:i/>
          <w:spacing w:val="-57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навыков</w:t>
      </w:r>
      <w:r w:rsidRPr="00EA20FB">
        <w:rPr>
          <w:i/>
          <w:spacing w:val="2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обучающихся.</w:t>
      </w:r>
    </w:p>
    <w:p w:rsidR="00EA20FB" w:rsidRPr="00EA20FB" w:rsidRDefault="00EA20FB" w:rsidP="00EA20FB">
      <w:pPr>
        <w:pStyle w:val="a3"/>
        <w:spacing w:line="270" w:lineRule="exact"/>
        <w:ind w:left="442" w:firstLine="0"/>
        <w:jc w:val="left"/>
        <w:rPr>
          <w:sz w:val="20"/>
          <w:szCs w:val="20"/>
        </w:rPr>
      </w:pPr>
      <w:r w:rsidRPr="00EA20FB">
        <w:rPr>
          <w:w w:val="110"/>
          <w:sz w:val="20"/>
          <w:szCs w:val="20"/>
        </w:rPr>
        <w:t>Общение: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before="3"/>
        <w:ind w:hanging="222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воспринимать</w:t>
      </w:r>
      <w:r w:rsidRPr="00EA20FB">
        <w:rPr>
          <w:spacing w:val="46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03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формулировать</w:t>
      </w:r>
      <w:r w:rsidRPr="00EA20FB">
        <w:rPr>
          <w:spacing w:val="105"/>
          <w:sz w:val="20"/>
          <w:szCs w:val="20"/>
        </w:rPr>
        <w:t xml:space="preserve"> </w:t>
      </w:r>
      <w:r w:rsidRPr="00EA20FB">
        <w:rPr>
          <w:sz w:val="20"/>
          <w:szCs w:val="20"/>
        </w:rPr>
        <w:t>суждения</w:t>
      </w:r>
      <w:r w:rsidRPr="00EA20FB">
        <w:rPr>
          <w:spacing w:val="108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05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соответствии</w:t>
      </w:r>
      <w:r w:rsidRPr="00EA20FB">
        <w:rPr>
          <w:spacing w:val="103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102"/>
          <w:sz w:val="20"/>
          <w:szCs w:val="20"/>
        </w:rPr>
        <w:t xml:space="preserve"> </w:t>
      </w:r>
      <w:r w:rsidRPr="00EA20FB">
        <w:rPr>
          <w:sz w:val="20"/>
          <w:szCs w:val="20"/>
        </w:rPr>
        <w:t>условиями</w:t>
      </w:r>
      <w:r w:rsidRPr="00EA20FB">
        <w:rPr>
          <w:spacing w:val="104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04"/>
          <w:sz w:val="20"/>
          <w:szCs w:val="20"/>
        </w:rPr>
        <w:t xml:space="preserve"> </w:t>
      </w:r>
      <w:r w:rsidRPr="00EA20FB">
        <w:rPr>
          <w:sz w:val="20"/>
          <w:szCs w:val="20"/>
        </w:rPr>
        <w:t>целями</w:t>
      </w:r>
    </w:p>
    <w:p w:rsidR="00EA20FB" w:rsidRPr="00EA20FB" w:rsidRDefault="00EA20FB" w:rsidP="00EA20FB">
      <w:pPr>
        <w:pStyle w:val="a3"/>
        <w:spacing w:before="66"/>
        <w:ind w:right="131" w:firstLine="0"/>
        <w:rPr>
          <w:sz w:val="20"/>
          <w:szCs w:val="20"/>
        </w:rPr>
      </w:pPr>
      <w:r w:rsidRPr="00EA20FB">
        <w:rPr>
          <w:sz w:val="20"/>
          <w:szCs w:val="20"/>
        </w:rPr>
        <w:t>общения; ясно, точно, грамотно выражать свою точку зрения в устных и письменных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текстах,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давать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пояснения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ходу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комментировать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полученный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before="5"/>
        <w:ind w:right="131"/>
        <w:rPr>
          <w:sz w:val="20"/>
          <w:szCs w:val="20"/>
        </w:rPr>
      </w:pP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ходе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обсуждения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вопросы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существу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обсуждаемой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темы,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проблемы,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решаемой задачи, высказывать идеи, нацеленные на поиск решения; сопоставлять свои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суждения с суждениями других участников диалога, обнаруживать различие и сходство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позиций;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корректной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форме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формулировать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разногласия,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свои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возражения;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30"/>
        <w:rPr>
          <w:sz w:val="20"/>
          <w:szCs w:val="20"/>
        </w:rPr>
      </w:pPr>
      <w:r w:rsidRPr="00EA20FB">
        <w:rPr>
          <w:sz w:val="20"/>
          <w:szCs w:val="20"/>
        </w:rPr>
        <w:t>представлять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эксперимента,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исследования,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проекта;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самостоятельно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выбирать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формат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выступления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учётом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презентации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особенностей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аудитории.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line="293" w:lineRule="exact"/>
        <w:ind w:hanging="222"/>
        <w:rPr>
          <w:sz w:val="20"/>
          <w:szCs w:val="20"/>
        </w:rPr>
      </w:pPr>
      <w:r w:rsidRPr="00EA20FB">
        <w:rPr>
          <w:sz w:val="20"/>
          <w:szCs w:val="20"/>
        </w:rPr>
        <w:t>Сотрудничество: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31"/>
        <w:rPr>
          <w:sz w:val="20"/>
          <w:szCs w:val="20"/>
        </w:rPr>
      </w:pPr>
      <w:r w:rsidRPr="00EA20FB">
        <w:rPr>
          <w:sz w:val="20"/>
          <w:szCs w:val="20"/>
        </w:rPr>
        <w:t>понимать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использовать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преимущества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командной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индивидуальной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работы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учебных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принимать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цель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совместной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планировать организацию совместной работы, распределять виды работ, договариваться,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обсуждать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процесс и</w:t>
      </w:r>
      <w:r w:rsidRPr="00EA20FB">
        <w:rPr>
          <w:spacing w:val="5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работы;</w:t>
      </w:r>
      <w:r w:rsidRPr="00EA20FB">
        <w:rPr>
          <w:spacing w:val="-8"/>
          <w:sz w:val="20"/>
          <w:szCs w:val="20"/>
        </w:rPr>
        <w:t xml:space="preserve"> </w:t>
      </w:r>
      <w:r w:rsidRPr="00EA20FB">
        <w:rPr>
          <w:sz w:val="20"/>
          <w:szCs w:val="20"/>
        </w:rPr>
        <w:t>обобщать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мнения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нескольких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людей;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25"/>
        <w:rPr>
          <w:sz w:val="20"/>
          <w:szCs w:val="20"/>
        </w:rPr>
      </w:pPr>
      <w:r w:rsidRPr="00EA20FB">
        <w:rPr>
          <w:sz w:val="20"/>
          <w:szCs w:val="20"/>
        </w:rPr>
        <w:t>участвовать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групповых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формах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работы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(обсуждения,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обмен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мнениями,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мозговые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штурмы и др.); выполнять свою часть работы и координировать свои действия с другими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членами команды; оценивать качество своего вклада в общий продукт по критериям,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сформулированным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участниками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взаимодействия.</w:t>
      </w:r>
    </w:p>
    <w:p w:rsidR="00EA20FB" w:rsidRPr="00EA20FB" w:rsidRDefault="00EA20FB" w:rsidP="00EA20FB">
      <w:pPr>
        <w:spacing w:line="242" w:lineRule="auto"/>
        <w:ind w:left="663" w:right="1121" w:hanging="221"/>
        <w:rPr>
          <w:i/>
          <w:sz w:val="20"/>
          <w:szCs w:val="20"/>
        </w:rPr>
      </w:pPr>
      <w:r w:rsidRPr="00EA20FB">
        <w:rPr>
          <w:i/>
          <w:sz w:val="20"/>
          <w:szCs w:val="20"/>
        </w:rPr>
        <w:lastRenderedPageBreak/>
        <w:t xml:space="preserve">Универсальные </w:t>
      </w:r>
      <w:r w:rsidRPr="00EA20FB">
        <w:rPr>
          <w:b/>
          <w:i/>
          <w:sz w:val="20"/>
          <w:szCs w:val="20"/>
        </w:rPr>
        <w:t xml:space="preserve">регулятивные </w:t>
      </w:r>
      <w:r w:rsidRPr="00EA20FB">
        <w:rPr>
          <w:i/>
          <w:sz w:val="20"/>
          <w:szCs w:val="20"/>
        </w:rPr>
        <w:t>действия обеспечивают формирование смысловых</w:t>
      </w:r>
      <w:r w:rsidRPr="00EA20FB">
        <w:rPr>
          <w:i/>
          <w:spacing w:val="-57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установок</w:t>
      </w:r>
      <w:r w:rsidRPr="00EA20FB">
        <w:rPr>
          <w:i/>
          <w:spacing w:val="-1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и</w:t>
      </w:r>
      <w:r w:rsidRPr="00EA20FB">
        <w:rPr>
          <w:i/>
          <w:spacing w:val="2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жизненных</w:t>
      </w:r>
      <w:r w:rsidRPr="00EA20FB">
        <w:rPr>
          <w:i/>
          <w:spacing w:val="-4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навыков</w:t>
      </w:r>
      <w:r w:rsidRPr="00EA20FB">
        <w:rPr>
          <w:i/>
          <w:spacing w:val="-2"/>
          <w:sz w:val="20"/>
          <w:szCs w:val="20"/>
        </w:rPr>
        <w:t xml:space="preserve"> </w:t>
      </w:r>
      <w:r w:rsidRPr="00EA20FB">
        <w:rPr>
          <w:i/>
          <w:sz w:val="20"/>
          <w:szCs w:val="20"/>
        </w:rPr>
        <w:t>личности.</w:t>
      </w:r>
    </w:p>
    <w:p w:rsidR="00EA20FB" w:rsidRPr="00EA20FB" w:rsidRDefault="00EA20FB" w:rsidP="00EA20FB">
      <w:pPr>
        <w:pStyle w:val="a3"/>
        <w:spacing w:line="270" w:lineRule="exact"/>
        <w:ind w:left="442" w:firstLine="0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Самоорганизация: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25"/>
        <w:rPr>
          <w:sz w:val="20"/>
          <w:szCs w:val="20"/>
        </w:rPr>
      </w:pPr>
      <w:r w:rsidRPr="00EA20FB">
        <w:rPr>
          <w:sz w:val="20"/>
          <w:szCs w:val="20"/>
        </w:rPr>
        <w:t>самостоятельно составлять план, алгоритм решения задачи (или его часть), выбирать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способ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учётом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имеющихся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ресурсов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собственных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возможностей,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аргументировать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корректировать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варианты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решений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учётом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новой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информации.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line="293" w:lineRule="exact"/>
        <w:ind w:hanging="222"/>
        <w:rPr>
          <w:sz w:val="20"/>
          <w:szCs w:val="20"/>
        </w:rPr>
      </w:pPr>
      <w:r w:rsidRPr="00EA20FB">
        <w:rPr>
          <w:sz w:val="20"/>
          <w:szCs w:val="20"/>
        </w:rPr>
        <w:t>Самоконтроль: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20"/>
        <w:rPr>
          <w:sz w:val="20"/>
          <w:szCs w:val="20"/>
        </w:rPr>
      </w:pPr>
      <w:r w:rsidRPr="00EA20FB">
        <w:rPr>
          <w:sz w:val="20"/>
          <w:szCs w:val="20"/>
        </w:rPr>
        <w:t>владеть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способами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самопроверки,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самоконтроля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процесса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математической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задачи;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32"/>
        <w:rPr>
          <w:sz w:val="20"/>
          <w:szCs w:val="20"/>
        </w:rPr>
      </w:pPr>
      <w:r w:rsidRPr="00EA20FB">
        <w:rPr>
          <w:sz w:val="20"/>
          <w:szCs w:val="20"/>
        </w:rPr>
        <w:t>предвидеть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трудности,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которые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могут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возникнуть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решении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вносить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коррективы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основе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новых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обстоятельств,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найденных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ошибок,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выявленных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трудностей;</w:t>
      </w:r>
    </w:p>
    <w:p w:rsidR="00EA20FB" w:rsidRPr="00EA20FB" w:rsidRDefault="00EA20FB" w:rsidP="00EA20FB">
      <w:pPr>
        <w:pStyle w:val="a5"/>
        <w:numPr>
          <w:ilvl w:val="0"/>
          <w:numId w:val="2"/>
        </w:numPr>
        <w:tabs>
          <w:tab w:val="left" w:pos="664"/>
        </w:tabs>
        <w:ind w:right="125"/>
        <w:rPr>
          <w:sz w:val="20"/>
          <w:szCs w:val="20"/>
        </w:rPr>
      </w:pPr>
      <w:r w:rsidRPr="00EA20FB">
        <w:rPr>
          <w:sz w:val="20"/>
          <w:szCs w:val="20"/>
        </w:rPr>
        <w:t>оценивать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соответствие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деятельности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поставленной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цели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условиям,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объяснять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причины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достижения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или</w:t>
      </w:r>
      <w:r w:rsidRPr="00EA20FB">
        <w:rPr>
          <w:spacing w:val="1"/>
          <w:sz w:val="20"/>
          <w:szCs w:val="20"/>
        </w:rPr>
        <w:t xml:space="preserve"> </w:t>
      </w:r>
      <w:proofErr w:type="spellStart"/>
      <w:r w:rsidRPr="00EA20FB">
        <w:rPr>
          <w:sz w:val="20"/>
          <w:szCs w:val="20"/>
        </w:rPr>
        <w:t>недостижения</w:t>
      </w:r>
      <w:proofErr w:type="spellEnd"/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цели,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находить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ошибку,</w:t>
      </w:r>
      <w:r w:rsidRPr="00EA20FB">
        <w:rPr>
          <w:spacing w:val="60"/>
          <w:sz w:val="20"/>
          <w:szCs w:val="20"/>
        </w:rPr>
        <w:t xml:space="preserve"> </w:t>
      </w:r>
      <w:r w:rsidRPr="00EA20FB">
        <w:rPr>
          <w:sz w:val="20"/>
          <w:szCs w:val="20"/>
        </w:rPr>
        <w:t>давать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оценку</w:t>
      </w:r>
      <w:r w:rsidRPr="00EA20FB">
        <w:rPr>
          <w:spacing w:val="-9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приобретённому</w:t>
      </w:r>
      <w:r w:rsidRPr="00EA20FB">
        <w:rPr>
          <w:spacing w:val="-8"/>
          <w:sz w:val="20"/>
          <w:szCs w:val="20"/>
        </w:rPr>
        <w:t xml:space="preserve"> </w:t>
      </w:r>
      <w:r w:rsidRPr="00EA20FB">
        <w:rPr>
          <w:sz w:val="20"/>
          <w:szCs w:val="20"/>
        </w:rPr>
        <w:t>опыту.</w:t>
      </w:r>
    </w:p>
    <w:p w:rsidR="00EA20FB" w:rsidRPr="00EA20FB" w:rsidRDefault="00EA20FB" w:rsidP="00EA20FB">
      <w:pPr>
        <w:pStyle w:val="a3"/>
        <w:ind w:left="0" w:firstLine="0"/>
        <w:jc w:val="left"/>
        <w:rPr>
          <w:sz w:val="20"/>
          <w:szCs w:val="20"/>
        </w:rPr>
      </w:pPr>
    </w:p>
    <w:p w:rsidR="00EA20FB" w:rsidRPr="00EA20FB" w:rsidRDefault="00EA20FB" w:rsidP="00EA20FB">
      <w:pPr>
        <w:pStyle w:val="a3"/>
        <w:spacing w:before="216" w:line="242" w:lineRule="auto"/>
        <w:ind w:right="6211" w:hanging="144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ПРЕДМЕТНЫЕ РЕЗУЛЬТАТЫ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7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КЛАСС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ind w:right="131"/>
        <w:rPr>
          <w:sz w:val="20"/>
          <w:szCs w:val="20"/>
        </w:rPr>
      </w:pPr>
      <w:r w:rsidRPr="00EA20FB">
        <w:rPr>
          <w:sz w:val="20"/>
          <w:szCs w:val="20"/>
        </w:rPr>
        <w:t>Читать информацию, представленную в таблицах, на диаграммах; представлять данные в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виде таблиц, строить диаграммы (столбиковые (столбчатые) и круговые) по массивам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значений.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line="237" w:lineRule="auto"/>
        <w:ind w:right="132"/>
        <w:rPr>
          <w:sz w:val="20"/>
          <w:szCs w:val="20"/>
        </w:rPr>
      </w:pPr>
      <w:r w:rsidRPr="00EA20FB">
        <w:rPr>
          <w:sz w:val="20"/>
          <w:szCs w:val="20"/>
        </w:rPr>
        <w:t>Описывать и интерпретировать реальные числовые данные, представленные в таблицах,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на диаграммах,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графиках.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5" w:line="237" w:lineRule="auto"/>
        <w:ind w:right="128"/>
        <w:rPr>
          <w:sz w:val="20"/>
          <w:szCs w:val="20"/>
        </w:rPr>
      </w:pPr>
      <w:r w:rsidRPr="00EA20FB">
        <w:rPr>
          <w:sz w:val="20"/>
          <w:szCs w:val="20"/>
        </w:rPr>
        <w:t>Использовать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для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описания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данных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статистические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характеристики: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среднее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арифметическое,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медиана,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наибольшее и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наименьшее значения,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размах.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2" w:line="237" w:lineRule="auto"/>
        <w:ind w:right="134"/>
        <w:rPr>
          <w:sz w:val="20"/>
          <w:szCs w:val="20"/>
        </w:rPr>
      </w:pPr>
      <w:r w:rsidRPr="00EA20FB">
        <w:rPr>
          <w:sz w:val="20"/>
          <w:szCs w:val="20"/>
        </w:rPr>
        <w:t>Иметь представление о случайной изменчивости на примерах цен, физических величин,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антропометрических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данных;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иметь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представление</w:t>
      </w:r>
      <w:r w:rsidRPr="00EA20FB">
        <w:rPr>
          <w:spacing w:val="-6"/>
          <w:sz w:val="20"/>
          <w:szCs w:val="20"/>
        </w:rPr>
        <w:t xml:space="preserve"> </w:t>
      </w:r>
      <w:r w:rsidRPr="00EA20FB">
        <w:rPr>
          <w:sz w:val="20"/>
          <w:szCs w:val="20"/>
        </w:rPr>
        <w:t>о</w:t>
      </w:r>
      <w:r w:rsidRPr="00EA20FB">
        <w:rPr>
          <w:spacing w:val="4"/>
          <w:sz w:val="20"/>
          <w:szCs w:val="20"/>
        </w:rPr>
        <w:t xml:space="preserve"> </w:t>
      </w:r>
      <w:r w:rsidRPr="00EA20FB">
        <w:rPr>
          <w:sz w:val="20"/>
          <w:szCs w:val="20"/>
        </w:rPr>
        <w:t>статистической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устойчивости.</w:t>
      </w:r>
    </w:p>
    <w:p w:rsidR="00EA20FB" w:rsidRPr="00EA20FB" w:rsidRDefault="00EA20FB" w:rsidP="00EA20FB">
      <w:pPr>
        <w:pStyle w:val="a3"/>
        <w:ind w:left="0" w:firstLine="0"/>
        <w:jc w:val="left"/>
        <w:rPr>
          <w:sz w:val="20"/>
          <w:szCs w:val="20"/>
        </w:rPr>
      </w:pPr>
    </w:p>
    <w:p w:rsidR="00EA20FB" w:rsidRPr="00EA20FB" w:rsidRDefault="00EA20FB" w:rsidP="00EA20FB">
      <w:pPr>
        <w:pStyle w:val="a5"/>
        <w:numPr>
          <w:ilvl w:val="1"/>
          <w:numId w:val="1"/>
        </w:numPr>
        <w:tabs>
          <w:tab w:val="left" w:pos="846"/>
        </w:tabs>
        <w:spacing w:before="1"/>
        <w:jc w:val="both"/>
        <w:rPr>
          <w:sz w:val="20"/>
          <w:szCs w:val="20"/>
        </w:rPr>
      </w:pPr>
      <w:r w:rsidRPr="00EA20FB">
        <w:rPr>
          <w:sz w:val="20"/>
          <w:szCs w:val="20"/>
        </w:rPr>
        <w:t>КЛАСС</w:t>
      </w:r>
    </w:p>
    <w:p w:rsidR="00EA20FB" w:rsidRDefault="00EA20FB" w:rsidP="00EA20FB">
      <w:pPr>
        <w:pStyle w:val="a5"/>
        <w:numPr>
          <w:ilvl w:val="0"/>
          <w:numId w:val="3"/>
        </w:numPr>
        <w:tabs>
          <w:tab w:val="left" w:pos="663"/>
          <w:tab w:val="left" w:pos="664"/>
        </w:tabs>
        <w:spacing w:before="6" w:line="237" w:lineRule="auto"/>
        <w:ind w:right="449"/>
        <w:jc w:val="left"/>
        <w:rPr>
          <w:sz w:val="20"/>
          <w:szCs w:val="20"/>
        </w:rPr>
      </w:pPr>
      <w:r w:rsidRPr="000B7EE1">
        <w:rPr>
          <w:sz w:val="20"/>
          <w:szCs w:val="20"/>
        </w:rPr>
        <w:t>Извлекать</w:t>
      </w:r>
      <w:r w:rsidRPr="000B7EE1">
        <w:rPr>
          <w:spacing w:val="-3"/>
          <w:sz w:val="20"/>
          <w:szCs w:val="20"/>
        </w:rPr>
        <w:t xml:space="preserve"> </w:t>
      </w:r>
      <w:r w:rsidRPr="000B7EE1">
        <w:rPr>
          <w:sz w:val="20"/>
          <w:szCs w:val="20"/>
        </w:rPr>
        <w:t>и</w:t>
      </w:r>
      <w:r w:rsidRPr="000B7EE1">
        <w:rPr>
          <w:spacing w:val="-7"/>
          <w:sz w:val="20"/>
          <w:szCs w:val="20"/>
        </w:rPr>
        <w:t xml:space="preserve"> </w:t>
      </w:r>
      <w:r w:rsidRPr="000B7EE1">
        <w:rPr>
          <w:sz w:val="20"/>
          <w:szCs w:val="20"/>
        </w:rPr>
        <w:t>преобразовывать</w:t>
      </w:r>
      <w:r w:rsidRPr="000B7EE1">
        <w:rPr>
          <w:spacing w:val="-3"/>
          <w:sz w:val="20"/>
          <w:szCs w:val="20"/>
        </w:rPr>
        <w:t xml:space="preserve"> </w:t>
      </w:r>
      <w:r w:rsidRPr="000B7EE1">
        <w:rPr>
          <w:sz w:val="20"/>
          <w:szCs w:val="20"/>
        </w:rPr>
        <w:t>информацию,</w:t>
      </w:r>
      <w:r w:rsidRPr="000B7EE1">
        <w:rPr>
          <w:spacing w:val="-7"/>
          <w:sz w:val="20"/>
          <w:szCs w:val="20"/>
        </w:rPr>
        <w:t xml:space="preserve"> </w:t>
      </w:r>
      <w:r w:rsidRPr="000B7EE1">
        <w:rPr>
          <w:sz w:val="20"/>
          <w:szCs w:val="20"/>
        </w:rPr>
        <w:t>представленную</w:t>
      </w:r>
      <w:r w:rsidRPr="000B7EE1">
        <w:rPr>
          <w:spacing w:val="-5"/>
          <w:sz w:val="20"/>
          <w:szCs w:val="20"/>
        </w:rPr>
        <w:t xml:space="preserve"> </w:t>
      </w:r>
      <w:r w:rsidRPr="000B7EE1">
        <w:rPr>
          <w:sz w:val="20"/>
          <w:szCs w:val="20"/>
        </w:rPr>
        <w:t>в</w:t>
      </w:r>
      <w:r w:rsidRPr="000B7EE1">
        <w:rPr>
          <w:spacing w:val="-2"/>
          <w:sz w:val="20"/>
          <w:szCs w:val="20"/>
        </w:rPr>
        <w:t xml:space="preserve"> </w:t>
      </w:r>
      <w:r w:rsidRPr="000B7EE1">
        <w:rPr>
          <w:sz w:val="20"/>
          <w:szCs w:val="20"/>
        </w:rPr>
        <w:t>виде</w:t>
      </w:r>
      <w:r w:rsidRPr="000B7EE1">
        <w:rPr>
          <w:spacing w:val="-5"/>
          <w:sz w:val="20"/>
          <w:szCs w:val="20"/>
        </w:rPr>
        <w:t xml:space="preserve"> </w:t>
      </w:r>
      <w:r w:rsidRPr="000B7EE1">
        <w:rPr>
          <w:sz w:val="20"/>
          <w:szCs w:val="20"/>
        </w:rPr>
        <w:t>таблиц,</w:t>
      </w:r>
      <w:r w:rsidRPr="000B7EE1">
        <w:rPr>
          <w:spacing w:val="-6"/>
          <w:sz w:val="20"/>
          <w:szCs w:val="20"/>
        </w:rPr>
        <w:t xml:space="preserve"> </w:t>
      </w:r>
      <w:r w:rsidRPr="000B7EE1">
        <w:rPr>
          <w:sz w:val="20"/>
          <w:szCs w:val="20"/>
        </w:rPr>
        <w:t>диаграмм,</w:t>
      </w:r>
      <w:r w:rsidRPr="000B7EE1">
        <w:rPr>
          <w:spacing w:val="-57"/>
          <w:sz w:val="20"/>
          <w:szCs w:val="20"/>
        </w:rPr>
        <w:t xml:space="preserve"> </w:t>
      </w:r>
      <w:r w:rsidRPr="000B7EE1">
        <w:rPr>
          <w:sz w:val="20"/>
          <w:szCs w:val="20"/>
        </w:rPr>
        <w:t>графиков;</w:t>
      </w:r>
      <w:r w:rsidRPr="000B7EE1">
        <w:rPr>
          <w:spacing w:val="-4"/>
          <w:sz w:val="20"/>
          <w:szCs w:val="20"/>
        </w:rPr>
        <w:t xml:space="preserve"> </w:t>
      </w:r>
      <w:r w:rsidRPr="000B7EE1">
        <w:rPr>
          <w:sz w:val="20"/>
          <w:szCs w:val="20"/>
        </w:rPr>
        <w:t>представлять</w:t>
      </w:r>
      <w:r w:rsidRPr="000B7EE1">
        <w:rPr>
          <w:spacing w:val="-2"/>
          <w:sz w:val="20"/>
          <w:szCs w:val="20"/>
        </w:rPr>
        <w:t xml:space="preserve"> </w:t>
      </w:r>
      <w:r w:rsidRPr="000B7EE1">
        <w:rPr>
          <w:sz w:val="20"/>
          <w:szCs w:val="20"/>
        </w:rPr>
        <w:t>данные</w:t>
      </w:r>
      <w:r w:rsidRPr="000B7EE1">
        <w:rPr>
          <w:spacing w:val="-5"/>
          <w:sz w:val="20"/>
          <w:szCs w:val="20"/>
        </w:rPr>
        <w:t xml:space="preserve"> </w:t>
      </w:r>
      <w:r w:rsidRPr="000B7EE1">
        <w:rPr>
          <w:sz w:val="20"/>
          <w:szCs w:val="20"/>
        </w:rPr>
        <w:t>в</w:t>
      </w:r>
      <w:r w:rsidRPr="000B7EE1">
        <w:rPr>
          <w:spacing w:val="3"/>
          <w:sz w:val="20"/>
          <w:szCs w:val="20"/>
        </w:rPr>
        <w:t xml:space="preserve"> </w:t>
      </w:r>
      <w:r w:rsidRPr="000B7EE1">
        <w:rPr>
          <w:sz w:val="20"/>
          <w:szCs w:val="20"/>
        </w:rPr>
        <w:t>виде таблиц,</w:t>
      </w:r>
      <w:r w:rsidRPr="000B7EE1">
        <w:rPr>
          <w:spacing w:val="-5"/>
          <w:sz w:val="20"/>
          <w:szCs w:val="20"/>
        </w:rPr>
        <w:t xml:space="preserve"> </w:t>
      </w:r>
      <w:r w:rsidRPr="000B7EE1">
        <w:rPr>
          <w:sz w:val="20"/>
          <w:szCs w:val="20"/>
        </w:rPr>
        <w:t>диаграмм,</w:t>
      </w:r>
      <w:r w:rsidRPr="000B7EE1">
        <w:rPr>
          <w:spacing w:val="-1"/>
          <w:sz w:val="20"/>
          <w:szCs w:val="20"/>
        </w:rPr>
        <w:t xml:space="preserve"> </w:t>
      </w:r>
      <w:r w:rsidRPr="000B7EE1">
        <w:rPr>
          <w:sz w:val="20"/>
          <w:szCs w:val="20"/>
        </w:rPr>
        <w:t>графиков.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3"/>
          <w:tab w:val="left" w:pos="664"/>
        </w:tabs>
        <w:spacing w:before="91" w:line="237" w:lineRule="auto"/>
        <w:ind w:right="639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Описывать данные с помощью статистических показателей: средних значений и мер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рассеивания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(размах,</w:t>
      </w:r>
      <w:r w:rsidRPr="00EA20FB">
        <w:rPr>
          <w:spacing w:val="4"/>
          <w:sz w:val="20"/>
          <w:szCs w:val="20"/>
        </w:rPr>
        <w:t xml:space="preserve"> </w:t>
      </w:r>
      <w:r w:rsidRPr="00EA20FB">
        <w:rPr>
          <w:sz w:val="20"/>
          <w:szCs w:val="20"/>
        </w:rPr>
        <w:t>дисперсия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3"/>
          <w:sz w:val="20"/>
          <w:szCs w:val="20"/>
        </w:rPr>
        <w:t xml:space="preserve"> </w:t>
      </w:r>
      <w:r w:rsidRPr="00EA20FB">
        <w:rPr>
          <w:sz w:val="20"/>
          <w:szCs w:val="20"/>
        </w:rPr>
        <w:t>стандартное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отклонение).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3"/>
          <w:tab w:val="left" w:pos="664"/>
        </w:tabs>
        <w:spacing w:before="7" w:line="237" w:lineRule="auto"/>
        <w:ind w:right="498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Находить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частоты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числовых</w:t>
      </w:r>
      <w:r w:rsidRPr="00EA20FB">
        <w:rPr>
          <w:spacing w:val="-8"/>
          <w:sz w:val="20"/>
          <w:szCs w:val="20"/>
        </w:rPr>
        <w:t xml:space="preserve"> </w:t>
      </w:r>
      <w:r w:rsidRPr="00EA20FB">
        <w:rPr>
          <w:sz w:val="20"/>
          <w:szCs w:val="20"/>
        </w:rPr>
        <w:t>значений</w:t>
      </w:r>
      <w:r w:rsidRPr="00EA20FB">
        <w:rPr>
          <w:spacing w:val="-6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частоты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событий,</w:t>
      </w:r>
      <w:r w:rsidRPr="00EA20FB">
        <w:rPr>
          <w:spacing w:val="-6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том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числе</w:t>
      </w:r>
      <w:r w:rsidRPr="00EA20FB">
        <w:rPr>
          <w:spacing w:val="-8"/>
          <w:sz w:val="20"/>
          <w:szCs w:val="20"/>
        </w:rPr>
        <w:t xml:space="preserve"> </w:t>
      </w:r>
      <w:r w:rsidRPr="00EA20FB">
        <w:rPr>
          <w:sz w:val="20"/>
          <w:szCs w:val="20"/>
        </w:rPr>
        <w:t>по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результатам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измерений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наблюдений.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3"/>
          <w:tab w:val="left" w:pos="664"/>
        </w:tabs>
        <w:spacing w:before="2" w:line="237" w:lineRule="auto"/>
        <w:ind w:right="556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Находить вероятности случайных событий в опытах, зная вероятности элементарных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событий,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том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числе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-7"/>
          <w:sz w:val="20"/>
          <w:szCs w:val="20"/>
        </w:rPr>
        <w:t xml:space="preserve"> </w:t>
      </w:r>
      <w:r w:rsidRPr="00EA20FB">
        <w:rPr>
          <w:sz w:val="20"/>
          <w:szCs w:val="20"/>
        </w:rPr>
        <w:t>опытах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с равновозможными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элементарными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событиями.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3"/>
          <w:tab w:val="left" w:pos="664"/>
        </w:tabs>
        <w:spacing w:before="7" w:line="237" w:lineRule="auto"/>
        <w:ind w:right="136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Использовать графические модели: дерево случайного эксперимента, диаграммы Эйлера,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числовая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прямая.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3"/>
          <w:tab w:val="left" w:pos="664"/>
        </w:tabs>
        <w:spacing w:before="7" w:line="237" w:lineRule="auto"/>
        <w:ind w:right="231"/>
        <w:jc w:val="left"/>
        <w:rPr>
          <w:sz w:val="20"/>
          <w:szCs w:val="20"/>
        </w:rPr>
      </w:pPr>
      <w:proofErr w:type="gramStart"/>
      <w:r w:rsidRPr="00EA20FB">
        <w:rPr>
          <w:sz w:val="20"/>
          <w:szCs w:val="20"/>
        </w:rPr>
        <w:t>Оперировать понятиями: множество, подмножество; выполнять операции над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множествами: объединение, пересечение, дополнение; перечислять элементы множеств;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применять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свойства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множеств.</w:t>
      </w:r>
      <w:proofErr w:type="gramEnd"/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3"/>
          <w:tab w:val="left" w:pos="664"/>
        </w:tabs>
        <w:spacing w:before="8" w:line="237" w:lineRule="auto"/>
        <w:ind w:right="313"/>
        <w:jc w:val="left"/>
        <w:rPr>
          <w:sz w:val="20"/>
          <w:szCs w:val="20"/>
        </w:rPr>
      </w:pPr>
      <w:r w:rsidRPr="00EA20FB">
        <w:rPr>
          <w:sz w:val="20"/>
          <w:szCs w:val="20"/>
        </w:rPr>
        <w:t>Использовать графическое представление множеств и связей между ними для описания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процессов и явлений, в том числе при решении задач из других учебных предметов 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курсов.</w:t>
      </w:r>
    </w:p>
    <w:p w:rsidR="00EA20FB" w:rsidRPr="00EA20FB" w:rsidRDefault="00EA20FB" w:rsidP="00EA20FB">
      <w:pPr>
        <w:pStyle w:val="a3"/>
        <w:ind w:left="0" w:firstLine="0"/>
        <w:jc w:val="left"/>
        <w:rPr>
          <w:sz w:val="20"/>
          <w:szCs w:val="20"/>
        </w:rPr>
      </w:pPr>
    </w:p>
    <w:p w:rsidR="00EA20FB" w:rsidRPr="00EA20FB" w:rsidRDefault="00EA20FB" w:rsidP="00EA20FB">
      <w:pPr>
        <w:pStyle w:val="a5"/>
        <w:numPr>
          <w:ilvl w:val="1"/>
          <w:numId w:val="1"/>
        </w:numPr>
        <w:tabs>
          <w:tab w:val="left" w:pos="846"/>
        </w:tabs>
        <w:rPr>
          <w:sz w:val="20"/>
          <w:szCs w:val="20"/>
        </w:rPr>
      </w:pPr>
      <w:r w:rsidRPr="00EA20FB">
        <w:rPr>
          <w:sz w:val="20"/>
          <w:szCs w:val="20"/>
        </w:rPr>
        <w:t>КЛАСС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8" w:line="237" w:lineRule="auto"/>
        <w:ind w:right="132"/>
        <w:rPr>
          <w:sz w:val="20"/>
          <w:szCs w:val="20"/>
        </w:rPr>
      </w:pPr>
      <w:r w:rsidRPr="00EA20FB">
        <w:rPr>
          <w:sz w:val="20"/>
          <w:szCs w:val="20"/>
        </w:rPr>
        <w:t>Извлекать и преобразовывать информацию, представленную в различных источниках 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виде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таблиц,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диаграмм,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графиков;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представлять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данные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виде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таблиц,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диаграмм,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графиков.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7" w:line="237" w:lineRule="auto"/>
        <w:ind w:right="133"/>
        <w:rPr>
          <w:sz w:val="20"/>
          <w:szCs w:val="20"/>
        </w:rPr>
      </w:pPr>
      <w:r w:rsidRPr="00EA20FB">
        <w:rPr>
          <w:sz w:val="20"/>
          <w:szCs w:val="20"/>
        </w:rPr>
        <w:t>Решать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задачи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организованным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перебором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вариантов,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а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так­же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использованием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комбинаторных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правил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методов.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2" w:line="237" w:lineRule="auto"/>
        <w:ind w:right="128"/>
        <w:rPr>
          <w:sz w:val="20"/>
          <w:szCs w:val="20"/>
        </w:rPr>
      </w:pPr>
      <w:r w:rsidRPr="00EA20FB">
        <w:rPr>
          <w:sz w:val="20"/>
          <w:szCs w:val="20"/>
        </w:rPr>
        <w:t>Использовать описательные характеристики для массивов числовых данных, в том числе</w:t>
      </w:r>
      <w:r w:rsidRPr="00EA20FB">
        <w:rPr>
          <w:spacing w:val="-57"/>
          <w:sz w:val="20"/>
          <w:szCs w:val="20"/>
        </w:rPr>
        <w:t xml:space="preserve"> </w:t>
      </w:r>
      <w:r w:rsidRPr="00EA20FB">
        <w:rPr>
          <w:sz w:val="20"/>
          <w:szCs w:val="20"/>
        </w:rPr>
        <w:t>средние значения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меры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рассеивания.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8" w:line="237" w:lineRule="auto"/>
        <w:ind w:right="141"/>
        <w:rPr>
          <w:sz w:val="20"/>
          <w:szCs w:val="20"/>
        </w:rPr>
      </w:pPr>
      <w:r w:rsidRPr="00EA20FB">
        <w:rPr>
          <w:sz w:val="20"/>
          <w:szCs w:val="20"/>
        </w:rPr>
        <w:t>Находить частоты значений и частоты события, в том числе пользуясь результатами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проведённых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измерений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наблюдений.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6" w:line="237" w:lineRule="auto"/>
        <w:ind w:right="126"/>
        <w:rPr>
          <w:sz w:val="20"/>
          <w:szCs w:val="20"/>
        </w:rPr>
      </w:pPr>
      <w:r w:rsidRPr="00EA20FB">
        <w:rPr>
          <w:sz w:val="20"/>
          <w:szCs w:val="20"/>
        </w:rPr>
        <w:t>Находить вероятности случайных событий в изученных опытах, в том числе в опытах с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равновозможными элементарными событиями, в сериях испытаний до первого успеха, 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сериях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испытаний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Бернулли.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6" w:line="293" w:lineRule="exact"/>
        <w:ind w:hanging="361"/>
        <w:rPr>
          <w:sz w:val="20"/>
          <w:szCs w:val="20"/>
        </w:rPr>
      </w:pPr>
      <w:r w:rsidRPr="00EA20FB">
        <w:rPr>
          <w:sz w:val="20"/>
          <w:szCs w:val="20"/>
        </w:rPr>
        <w:t>Иметь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представление</w:t>
      </w:r>
      <w:r w:rsidRPr="00EA20FB">
        <w:rPr>
          <w:spacing w:val="-7"/>
          <w:sz w:val="20"/>
          <w:szCs w:val="20"/>
        </w:rPr>
        <w:t xml:space="preserve"> </w:t>
      </w:r>
      <w:r w:rsidRPr="00EA20FB">
        <w:rPr>
          <w:sz w:val="20"/>
          <w:szCs w:val="20"/>
        </w:rPr>
        <w:t>о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случайной</w:t>
      </w:r>
      <w:r w:rsidRPr="00EA20FB">
        <w:rPr>
          <w:spacing w:val="-5"/>
          <w:sz w:val="20"/>
          <w:szCs w:val="20"/>
        </w:rPr>
        <w:t xml:space="preserve"> </w:t>
      </w:r>
      <w:r w:rsidRPr="00EA20FB">
        <w:rPr>
          <w:sz w:val="20"/>
          <w:szCs w:val="20"/>
        </w:rPr>
        <w:t>величине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10"/>
          <w:sz w:val="20"/>
          <w:szCs w:val="20"/>
        </w:rPr>
        <w:t xml:space="preserve"> </w:t>
      </w:r>
      <w:r w:rsidRPr="00EA20FB">
        <w:rPr>
          <w:sz w:val="20"/>
          <w:szCs w:val="20"/>
        </w:rPr>
        <w:t>о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распределении вероятностей.</w:t>
      </w:r>
    </w:p>
    <w:p w:rsidR="00EA20FB" w:rsidRPr="00EA20FB" w:rsidRDefault="00EA20FB" w:rsidP="00EA20FB">
      <w:pPr>
        <w:pStyle w:val="a5"/>
        <w:numPr>
          <w:ilvl w:val="0"/>
          <w:numId w:val="3"/>
        </w:numPr>
        <w:tabs>
          <w:tab w:val="left" w:pos="664"/>
        </w:tabs>
        <w:spacing w:before="1" w:line="237" w:lineRule="auto"/>
        <w:ind w:right="128"/>
        <w:rPr>
          <w:sz w:val="20"/>
          <w:szCs w:val="20"/>
        </w:rPr>
      </w:pPr>
      <w:r w:rsidRPr="00EA20FB">
        <w:rPr>
          <w:sz w:val="20"/>
          <w:szCs w:val="20"/>
        </w:rPr>
        <w:t>Иметь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представление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законе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больших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чисел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как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о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проявлении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закономерности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1"/>
          <w:sz w:val="20"/>
          <w:szCs w:val="20"/>
        </w:rPr>
        <w:t xml:space="preserve"> </w:t>
      </w:r>
      <w:r w:rsidRPr="00EA20FB">
        <w:rPr>
          <w:sz w:val="20"/>
          <w:szCs w:val="20"/>
        </w:rPr>
        <w:t>случайной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изменчивости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8"/>
          <w:sz w:val="20"/>
          <w:szCs w:val="20"/>
        </w:rPr>
        <w:t xml:space="preserve"> </w:t>
      </w:r>
      <w:r w:rsidRPr="00EA20FB">
        <w:rPr>
          <w:sz w:val="20"/>
          <w:szCs w:val="20"/>
        </w:rPr>
        <w:t>о</w:t>
      </w:r>
      <w:r w:rsidRPr="00EA20FB">
        <w:rPr>
          <w:spacing w:val="5"/>
          <w:sz w:val="20"/>
          <w:szCs w:val="20"/>
        </w:rPr>
        <w:t xml:space="preserve"> </w:t>
      </w:r>
      <w:r w:rsidRPr="00EA20FB">
        <w:rPr>
          <w:sz w:val="20"/>
          <w:szCs w:val="20"/>
        </w:rPr>
        <w:t>роли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закона больших</w:t>
      </w:r>
      <w:r w:rsidRPr="00EA20FB">
        <w:rPr>
          <w:spacing w:val="-4"/>
          <w:sz w:val="20"/>
          <w:szCs w:val="20"/>
        </w:rPr>
        <w:t xml:space="preserve"> </w:t>
      </w:r>
      <w:r w:rsidRPr="00EA20FB">
        <w:rPr>
          <w:sz w:val="20"/>
          <w:szCs w:val="20"/>
        </w:rPr>
        <w:t>чисел</w:t>
      </w:r>
      <w:r w:rsidRPr="00EA20FB">
        <w:rPr>
          <w:spacing w:val="2"/>
          <w:sz w:val="20"/>
          <w:szCs w:val="20"/>
        </w:rPr>
        <w:t xml:space="preserve"> </w:t>
      </w:r>
      <w:r w:rsidRPr="00EA20FB">
        <w:rPr>
          <w:sz w:val="20"/>
          <w:szCs w:val="20"/>
        </w:rPr>
        <w:t>в</w:t>
      </w:r>
      <w:r w:rsidRPr="00EA20FB">
        <w:rPr>
          <w:spacing w:val="-2"/>
          <w:sz w:val="20"/>
          <w:szCs w:val="20"/>
        </w:rPr>
        <w:t xml:space="preserve"> </w:t>
      </w:r>
      <w:r w:rsidRPr="00EA20FB">
        <w:rPr>
          <w:sz w:val="20"/>
          <w:szCs w:val="20"/>
        </w:rPr>
        <w:t>природе и</w:t>
      </w:r>
      <w:r w:rsidRPr="00EA20FB">
        <w:rPr>
          <w:spacing w:val="-8"/>
          <w:sz w:val="20"/>
          <w:szCs w:val="20"/>
        </w:rPr>
        <w:t xml:space="preserve"> </w:t>
      </w:r>
      <w:r w:rsidRPr="00EA20FB">
        <w:rPr>
          <w:sz w:val="20"/>
          <w:szCs w:val="20"/>
        </w:rPr>
        <w:t>обществе.</w:t>
      </w:r>
    </w:p>
    <w:p w:rsidR="00EA20FB" w:rsidRPr="00EA20FB" w:rsidRDefault="00EA20FB" w:rsidP="00EA20FB">
      <w:pPr>
        <w:spacing w:line="237" w:lineRule="auto"/>
        <w:jc w:val="both"/>
        <w:rPr>
          <w:sz w:val="20"/>
          <w:szCs w:val="20"/>
        </w:rPr>
        <w:sectPr w:rsidR="00EA20FB" w:rsidRPr="00EA20FB">
          <w:pgSz w:w="11910" w:h="16840"/>
          <w:pgMar w:top="1020" w:right="720" w:bottom="1180" w:left="1180" w:header="0" w:footer="918" w:gutter="0"/>
          <w:cols w:space="720"/>
        </w:sectPr>
      </w:pPr>
    </w:p>
    <w:p w:rsidR="00EA20FB" w:rsidRPr="00EA20FB" w:rsidRDefault="00EA20FB" w:rsidP="00EA20FB">
      <w:pPr>
        <w:pStyle w:val="1"/>
        <w:ind w:left="1337" w:right="947"/>
        <w:jc w:val="center"/>
        <w:rPr>
          <w:sz w:val="20"/>
          <w:szCs w:val="20"/>
        </w:rPr>
      </w:pPr>
      <w:proofErr w:type="gramStart"/>
      <w:r w:rsidRPr="00EA20FB">
        <w:rPr>
          <w:sz w:val="20"/>
          <w:szCs w:val="20"/>
        </w:rPr>
        <w:lastRenderedPageBreak/>
        <w:t>Тематическое</w:t>
      </w:r>
      <w:proofErr w:type="gramEnd"/>
      <w:r w:rsidRPr="00EA20FB">
        <w:rPr>
          <w:spacing w:val="-3"/>
          <w:sz w:val="20"/>
          <w:szCs w:val="20"/>
        </w:rPr>
        <w:t xml:space="preserve"> </w:t>
      </w:r>
      <w:proofErr w:type="spellStart"/>
      <w:r w:rsidRPr="00EA20FB">
        <w:rPr>
          <w:sz w:val="20"/>
          <w:szCs w:val="20"/>
        </w:rPr>
        <w:t>планированиеучебного</w:t>
      </w:r>
      <w:proofErr w:type="spellEnd"/>
      <w:r w:rsidRPr="00EA20FB">
        <w:rPr>
          <w:spacing w:val="-6"/>
          <w:sz w:val="20"/>
          <w:szCs w:val="20"/>
        </w:rPr>
        <w:t xml:space="preserve"> </w:t>
      </w:r>
      <w:r w:rsidRPr="00EA20FB">
        <w:rPr>
          <w:sz w:val="20"/>
          <w:szCs w:val="20"/>
        </w:rPr>
        <w:t>курса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Вероятность</w:t>
      </w:r>
      <w:r w:rsidRPr="00EA20FB">
        <w:rPr>
          <w:spacing w:val="-3"/>
          <w:sz w:val="20"/>
          <w:szCs w:val="20"/>
        </w:rPr>
        <w:t xml:space="preserve"> </w:t>
      </w:r>
      <w:r w:rsidRPr="00EA20FB">
        <w:rPr>
          <w:sz w:val="20"/>
          <w:szCs w:val="20"/>
        </w:rPr>
        <w:t>и</w:t>
      </w:r>
      <w:r w:rsidRPr="00EA20FB">
        <w:rPr>
          <w:spacing w:val="-1"/>
          <w:sz w:val="20"/>
          <w:szCs w:val="20"/>
        </w:rPr>
        <w:t xml:space="preserve"> </w:t>
      </w:r>
      <w:r w:rsidRPr="00EA20FB">
        <w:rPr>
          <w:sz w:val="20"/>
          <w:szCs w:val="20"/>
        </w:rPr>
        <w:t>статистика</w:t>
      </w:r>
    </w:p>
    <w:p w:rsidR="00EA20FB" w:rsidRPr="00EA20FB" w:rsidRDefault="00EA20FB" w:rsidP="00EA20FB">
      <w:pPr>
        <w:pStyle w:val="a3"/>
        <w:spacing w:before="8"/>
        <w:ind w:left="0" w:firstLine="0"/>
        <w:jc w:val="left"/>
        <w:rPr>
          <w:b/>
          <w:sz w:val="20"/>
          <w:szCs w:val="20"/>
        </w:rPr>
      </w:pPr>
    </w:p>
    <w:p w:rsidR="00EA20FB" w:rsidRPr="00EA20FB" w:rsidRDefault="00EA20FB" w:rsidP="00EA20FB">
      <w:pPr>
        <w:pStyle w:val="a5"/>
        <w:numPr>
          <w:ilvl w:val="0"/>
          <w:numId w:val="4"/>
        </w:numPr>
        <w:tabs>
          <w:tab w:val="left" w:pos="702"/>
        </w:tabs>
        <w:spacing w:after="49"/>
        <w:rPr>
          <w:sz w:val="20"/>
          <w:szCs w:val="20"/>
        </w:rPr>
      </w:pPr>
      <w:r w:rsidRPr="00EA20FB">
        <w:rPr>
          <w:sz w:val="20"/>
          <w:szCs w:val="20"/>
        </w:rPr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7"/>
        <w:gridCol w:w="1258"/>
        <w:gridCol w:w="1277"/>
        <w:gridCol w:w="3024"/>
        <w:gridCol w:w="3521"/>
      </w:tblGrid>
      <w:tr w:rsidR="00EA20FB" w:rsidRPr="00EA20FB" w:rsidTr="00EA20FB">
        <w:trPr>
          <w:trHeight w:val="1819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 w:line="247" w:lineRule="auto"/>
              <w:ind w:left="110" w:right="68" w:firstLine="5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№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A20FB">
              <w:rPr>
                <w:b/>
                <w:sz w:val="20"/>
                <w:szCs w:val="20"/>
              </w:rPr>
              <w:t>/</w:t>
            </w:r>
            <w:proofErr w:type="spellStart"/>
            <w:r w:rsidRPr="00EA20F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 w:line="247" w:lineRule="auto"/>
              <w:ind w:left="446" w:right="116" w:hanging="298"/>
              <w:rPr>
                <w:b/>
                <w:sz w:val="20"/>
                <w:szCs w:val="20"/>
              </w:rPr>
            </w:pPr>
            <w:r w:rsidRPr="00EA20FB">
              <w:rPr>
                <w:b/>
                <w:spacing w:val="-1"/>
                <w:sz w:val="20"/>
                <w:szCs w:val="20"/>
              </w:rPr>
              <w:t>Тема/раз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дел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42" w:lineRule="auto"/>
              <w:ind w:left="124" w:right="105"/>
              <w:jc w:val="center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pacing w:val="-1"/>
                <w:sz w:val="20"/>
                <w:szCs w:val="20"/>
              </w:rPr>
              <w:t>Количест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b/>
                <w:sz w:val="20"/>
                <w:szCs w:val="20"/>
              </w:rPr>
              <w:t>во</w:t>
            </w:r>
            <w:proofErr w:type="gramEnd"/>
            <w:r w:rsidRPr="00EA20FB">
              <w:rPr>
                <w:b/>
                <w:sz w:val="20"/>
                <w:szCs w:val="20"/>
              </w:rPr>
              <w:t xml:space="preserve"> часов,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отводим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ых</w:t>
            </w:r>
            <w:proofErr w:type="spellEnd"/>
            <w:r w:rsidRPr="00EA20FB">
              <w:rPr>
                <w:b/>
                <w:sz w:val="20"/>
                <w:szCs w:val="20"/>
              </w:rPr>
              <w:t xml:space="preserve"> на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освоение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темы</w:t>
            </w:r>
          </w:p>
        </w:tc>
        <w:tc>
          <w:tcPr>
            <w:tcW w:w="3024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 w:line="247" w:lineRule="auto"/>
              <w:ind w:left="312" w:right="283" w:firstLine="211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 xml:space="preserve">Электронные </w:t>
            </w:r>
            <w:proofErr w:type="spellStart"/>
            <w:r w:rsidRPr="00EA20FB">
              <w:rPr>
                <w:b/>
                <w:sz w:val="20"/>
                <w:szCs w:val="20"/>
              </w:rPr>
              <w:t>учебн</w:t>
            </w:r>
            <w:proofErr w:type="gramStart"/>
            <w:r w:rsidRPr="00EA20FB">
              <w:rPr>
                <w:b/>
                <w:sz w:val="20"/>
                <w:szCs w:val="20"/>
              </w:rPr>
              <w:t>о</w:t>
            </w:r>
            <w:proofErr w:type="spellEnd"/>
            <w:r w:rsidRPr="00EA20FB">
              <w:rPr>
                <w:b/>
                <w:sz w:val="20"/>
                <w:szCs w:val="20"/>
              </w:rPr>
              <w:t>-</w:t>
            </w:r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методические</w:t>
            </w:r>
            <w:r w:rsidRPr="00EA20FB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3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ind w:left="25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Воспитательный</w:t>
            </w:r>
            <w:r w:rsidRPr="00EA20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аспект</w:t>
            </w:r>
          </w:p>
        </w:tc>
      </w:tr>
      <w:tr w:rsidR="00EA20FB" w:rsidRPr="00EA20FB" w:rsidTr="00EA20FB">
        <w:trPr>
          <w:trHeight w:val="281"/>
        </w:trPr>
        <w:tc>
          <w:tcPr>
            <w:tcW w:w="5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Представ</w:t>
            </w:r>
          </w:p>
        </w:tc>
        <w:tc>
          <w:tcPr>
            <w:tcW w:w="1277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2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8</w:t>
            </w:r>
          </w:p>
        </w:tc>
        <w:tc>
          <w:tcPr>
            <w:tcW w:w="302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https://urok.1c.ru/library/mathe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</w:t>
            </w:r>
            <w:r w:rsidRPr="00EA20FB">
              <w:rPr>
                <w:spacing w:val="-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ориентир-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9C425E" w:rsidP="000C665E">
            <w:pPr>
              <w:pStyle w:val="TableParagraph"/>
              <w:spacing w:before="3" w:line="264" w:lineRule="exact"/>
              <w:ind w:left="112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Л</w:t>
            </w:r>
            <w:r w:rsidR="00EA20FB" w:rsidRPr="00EA20FB">
              <w:rPr>
                <w:b/>
                <w:sz w:val="20"/>
                <w:szCs w:val="20"/>
              </w:rPr>
              <w:t>ение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="00EA20FB" w:rsidRPr="00EA20FB">
              <w:rPr>
                <w:b/>
                <w:sz w:val="20"/>
                <w:szCs w:val="20"/>
              </w:rPr>
              <w:t>дан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proofErr w:type="spellStart"/>
            <w:r w:rsidRPr="00EA20FB">
              <w:rPr>
                <w:sz w:val="20"/>
                <w:szCs w:val="20"/>
              </w:rPr>
              <w:t>matics</w:t>
            </w:r>
            <w:proofErr w:type="spellEnd"/>
            <w:r w:rsidRPr="00EA20FB">
              <w:rPr>
                <w:sz w:val="20"/>
                <w:szCs w:val="20"/>
              </w:rPr>
              <w:t>/</w:t>
            </w:r>
            <w:proofErr w:type="spellStart"/>
            <w:r w:rsidRPr="00EA20FB">
              <w:rPr>
                <w:sz w:val="20"/>
                <w:szCs w:val="20"/>
              </w:rPr>
              <w:t>virtualnye_laboratorii_po</w:t>
            </w:r>
            <w:proofErr w:type="spellEnd"/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3" w:line="264" w:lineRule="exact"/>
              <w:ind w:left="112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_matematike_7_11_kl/</w:t>
            </w:r>
            <w:proofErr w:type="spellStart"/>
            <w:r w:rsidRPr="00EA20FB">
              <w:rPr>
                <w:sz w:val="20"/>
                <w:szCs w:val="20"/>
              </w:rPr>
              <w:t>teoriya_v</w:t>
            </w:r>
            <w:proofErr w:type="spellEnd"/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труда, результаты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</w:p>
        </w:tc>
      </w:tr>
      <w:tr w:rsidR="00EA20FB" w:rsidRPr="00EA20FB" w:rsidTr="00EA20FB">
        <w:trPr>
          <w:trHeight w:val="285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5" w:lineRule="exact"/>
              <w:ind w:left="113"/>
              <w:rPr>
                <w:sz w:val="20"/>
                <w:szCs w:val="20"/>
              </w:rPr>
            </w:pPr>
            <w:proofErr w:type="spellStart"/>
            <w:r w:rsidRPr="00EA20FB">
              <w:rPr>
                <w:sz w:val="20"/>
                <w:szCs w:val="20"/>
              </w:rPr>
              <w:t>eroyatnostey</w:t>
            </w:r>
            <w:proofErr w:type="spellEnd"/>
            <w:r w:rsidRPr="00EA20FB">
              <w:rPr>
                <w:sz w:val="20"/>
                <w:szCs w:val="20"/>
              </w:rPr>
              <w:t>/</w:t>
            </w: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5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труда, труда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Выражающий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1"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на</w:t>
            </w:r>
            <w:proofErr w:type="gramEnd"/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научные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знания.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Развивающий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навыки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использования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различных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средств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1"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Знающий</w:t>
            </w:r>
            <w:proofErr w:type="gramEnd"/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proofErr w:type="gramStart"/>
            <w:r w:rsidRPr="00EA20FB">
              <w:rPr>
                <w:sz w:val="20"/>
                <w:szCs w:val="20"/>
              </w:rPr>
              <w:t>уважающий</w:t>
            </w:r>
            <w:proofErr w:type="gramEnd"/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</w:tc>
      </w:tr>
      <w:tr w:rsidR="00EA20FB" w:rsidRPr="00EA20FB" w:rsidTr="00EA20FB">
        <w:trPr>
          <w:trHeight w:val="469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EA20FB">
        <w:trPr>
          <w:trHeight w:val="281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2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Описате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2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14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https://urok.1c.ru/library/mathe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</w:t>
            </w:r>
            <w:r w:rsidRPr="00EA20FB">
              <w:rPr>
                <w:spacing w:val="-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ориентир-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3" w:line="264" w:lineRule="exact"/>
              <w:ind w:left="112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льна</w:t>
            </w:r>
            <w:r w:rsidR="009C425E">
              <w:rPr>
                <w:b/>
                <w:sz w:val="20"/>
                <w:szCs w:val="20"/>
              </w:rPr>
              <w:t>я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proofErr w:type="spellStart"/>
            <w:r w:rsidRPr="00EA20FB">
              <w:rPr>
                <w:sz w:val="20"/>
                <w:szCs w:val="20"/>
              </w:rPr>
              <w:t>matics</w:t>
            </w:r>
            <w:proofErr w:type="spellEnd"/>
            <w:r w:rsidRPr="00EA20FB">
              <w:rPr>
                <w:sz w:val="20"/>
                <w:szCs w:val="20"/>
              </w:rPr>
              <w:t>/</w:t>
            </w:r>
            <w:proofErr w:type="spellStart"/>
            <w:r w:rsidRPr="00EA20FB">
              <w:rPr>
                <w:sz w:val="20"/>
                <w:szCs w:val="20"/>
              </w:rPr>
              <w:t>virtualnye_laboratorii_po</w:t>
            </w:r>
            <w:proofErr w:type="spellEnd"/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3" w:line="264" w:lineRule="exact"/>
              <w:ind w:left="112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статисти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_matematike_7_11_kl/</w:t>
            </w:r>
            <w:proofErr w:type="spellStart"/>
            <w:r w:rsidRPr="00EA20FB">
              <w:rPr>
                <w:sz w:val="20"/>
                <w:szCs w:val="20"/>
              </w:rPr>
              <w:t>teoriya_v</w:t>
            </w:r>
            <w:proofErr w:type="spellEnd"/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3" w:line="264" w:lineRule="exact"/>
              <w:ind w:left="112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proofErr w:type="spellStart"/>
            <w:r w:rsidRPr="00EA20FB">
              <w:rPr>
                <w:sz w:val="20"/>
                <w:szCs w:val="20"/>
              </w:rPr>
              <w:t>eroyatnostey</w:t>
            </w:r>
            <w:proofErr w:type="spellEnd"/>
            <w:r w:rsidRPr="00EA20FB">
              <w:rPr>
                <w:sz w:val="20"/>
                <w:szCs w:val="20"/>
              </w:rPr>
              <w:t>/</w:t>
            </w: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труда, труда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</w:p>
        </w:tc>
      </w:tr>
      <w:tr w:rsidR="00EA20FB" w:rsidRPr="00EA20FB" w:rsidTr="00EA20FB">
        <w:trPr>
          <w:trHeight w:val="285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5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Выражающий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1"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на</w:t>
            </w:r>
            <w:proofErr w:type="gramEnd"/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научные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знания.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Развивающий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навыки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использования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различных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средств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Знающий</w:t>
            </w:r>
            <w:proofErr w:type="gramEnd"/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</w:p>
        </w:tc>
      </w:tr>
      <w:tr w:rsidR="00EA20FB" w:rsidRPr="00EA20FB" w:rsidTr="00EA20FB">
        <w:trPr>
          <w:trHeight w:val="290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1" w:line="269" w:lineRule="exact"/>
              <w:ind w:left="113"/>
              <w:rPr>
                <w:sz w:val="20"/>
                <w:szCs w:val="20"/>
              </w:rPr>
            </w:pPr>
            <w:proofErr w:type="gramStart"/>
            <w:r w:rsidRPr="00EA20FB">
              <w:rPr>
                <w:sz w:val="20"/>
                <w:szCs w:val="20"/>
              </w:rPr>
              <w:t>уважающий</w:t>
            </w:r>
            <w:proofErr w:type="gramEnd"/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</w:p>
        </w:tc>
      </w:tr>
      <w:tr w:rsidR="00EA20FB" w:rsidRPr="00EA20FB" w:rsidTr="00EA20FB">
        <w:trPr>
          <w:trHeight w:val="290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3"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нашей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Родины</w:t>
            </w:r>
            <w:r w:rsidRPr="00EA20FB">
              <w:rPr>
                <w:spacing w:val="3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</w:tc>
      </w:tr>
      <w:tr w:rsidR="00EA20FB" w:rsidRPr="00EA20FB" w:rsidTr="00EA20FB">
        <w:trPr>
          <w:trHeight w:val="464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EA20FB">
        <w:trPr>
          <w:trHeight w:val="281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Введение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2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5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8C7EF5" w:rsidP="000C665E">
            <w:pPr>
              <w:pStyle w:val="TableParagraph"/>
              <w:spacing w:line="261" w:lineRule="exact"/>
              <w:ind w:left="113"/>
              <w:rPr>
                <w:sz w:val="20"/>
                <w:szCs w:val="20"/>
              </w:rPr>
            </w:pPr>
            <w:hyperlink r:id="rId9">
              <w:r w:rsidR="00EA20FB" w:rsidRPr="00EA20FB">
                <w:rPr>
                  <w:sz w:val="20"/>
                  <w:szCs w:val="20"/>
                </w:rPr>
                <w:t>http://school-collection.edu.ru</w:t>
              </w:r>
            </w:hyperlink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</w:t>
            </w:r>
            <w:r w:rsidRPr="00EA20FB">
              <w:rPr>
                <w:spacing w:val="-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ориентир-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3" w:line="265" w:lineRule="exact"/>
              <w:ind w:left="11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</w:t>
            </w:r>
            <w:r w:rsidRPr="00EA20FB">
              <w:rPr>
                <w:b/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теорию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before="3" w:line="264" w:lineRule="exact"/>
              <w:ind w:left="11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графов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</w:p>
        </w:tc>
      </w:tr>
      <w:tr w:rsidR="00EA20FB" w:rsidRPr="00EA20FB" w:rsidTr="00EA20FB">
        <w:trPr>
          <w:trHeight w:val="285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5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труда, труда</w:t>
            </w:r>
            <w:r w:rsidRPr="00EA20FB">
              <w:rPr>
                <w:spacing w:val="-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</w:p>
        </w:tc>
      </w:tr>
      <w:tr w:rsidR="00EA20FB" w:rsidRPr="00EA20FB" w:rsidTr="00EA20FB">
        <w:trPr>
          <w:trHeight w:val="287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Выражающий</w:t>
            </w:r>
          </w:p>
        </w:tc>
      </w:tr>
      <w:tr w:rsidR="00EA20FB" w:rsidRPr="00EA20FB" w:rsidTr="00EA20FB">
        <w:trPr>
          <w:trHeight w:val="306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</w:tc>
      </w:tr>
    </w:tbl>
    <w:p w:rsidR="00EA20FB" w:rsidRPr="00EA20FB" w:rsidRDefault="00EA20FB" w:rsidP="00EA20FB">
      <w:pPr>
        <w:rPr>
          <w:sz w:val="20"/>
          <w:szCs w:val="20"/>
        </w:rPr>
        <w:sectPr w:rsidR="00EA20FB" w:rsidRPr="00EA20FB">
          <w:pgSz w:w="11910" w:h="16840"/>
          <w:pgMar w:top="1040" w:right="720" w:bottom="1180" w:left="1180" w:header="0" w:footer="91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7"/>
        <w:gridCol w:w="1258"/>
        <w:gridCol w:w="1277"/>
        <w:gridCol w:w="2883"/>
        <w:gridCol w:w="3662"/>
      </w:tblGrid>
      <w:tr w:rsidR="00EA20FB" w:rsidRPr="00EA20FB" w:rsidTr="000B7EE1">
        <w:trPr>
          <w:trHeight w:val="2116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</w:tcPr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before="21" w:line="259" w:lineRule="auto"/>
              <w:ind w:left="110" w:right="26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 на научные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 средств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Знающий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0B7EE1">
        <w:trPr>
          <w:trHeight w:val="281"/>
        </w:trPr>
        <w:tc>
          <w:tcPr>
            <w:tcW w:w="557" w:type="dxa"/>
            <w:vMerge w:val="restart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Вероятно</w:t>
            </w:r>
          </w:p>
        </w:tc>
        <w:tc>
          <w:tcPr>
            <w:tcW w:w="1277" w:type="dxa"/>
            <w:tcBorders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7</w:t>
            </w:r>
          </w:p>
        </w:tc>
        <w:tc>
          <w:tcPr>
            <w:tcW w:w="2883" w:type="dxa"/>
            <w:tcBorders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1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https://urok.1c.ru/library/mathe</w:t>
            </w:r>
          </w:p>
        </w:tc>
        <w:tc>
          <w:tcPr>
            <w:tcW w:w="3662" w:type="dxa"/>
            <w:tcBorders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1998"/>
              </w:tabs>
              <w:spacing w:line="261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</w:t>
            </w:r>
            <w:r w:rsidRPr="00EA20FB">
              <w:rPr>
                <w:sz w:val="20"/>
                <w:szCs w:val="20"/>
              </w:rPr>
              <w:tab/>
              <w:t>ориентир-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сть</w:t>
            </w:r>
            <w:proofErr w:type="spellEnd"/>
            <w:r w:rsidRPr="00EA20FB">
              <w:rPr>
                <w:b/>
                <w:sz w:val="20"/>
                <w:szCs w:val="20"/>
              </w:rPr>
              <w:t xml:space="preserve"> 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proofErr w:type="spellStart"/>
            <w:r w:rsidRPr="00EA20FB">
              <w:rPr>
                <w:sz w:val="20"/>
                <w:szCs w:val="20"/>
              </w:rPr>
              <w:t>matics</w:t>
            </w:r>
            <w:proofErr w:type="spellEnd"/>
            <w:r w:rsidRPr="00EA20FB">
              <w:rPr>
                <w:sz w:val="20"/>
                <w:szCs w:val="20"/>
              </w:rPr>
              <w:t>/</w:t>
            </w:r>
            <w:proofErr w:type="spellStart"/>
            <w:r w:rsidRPr="00EA20FB">
              <w:rPr>
                <w:sz w:val="20"/>
                <w:szCs w:val="20"/>
              </w:rPr>
              <w:t>virtualnye_laboratorii_po</w:t>
            </w:r>
            <w:proofErr w:type="spellEnd"/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1804"/>
              </w:tabs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z w:val="20"/>
                <w:szCs w:val="20"/>
              </w:rPr>
              <w:tab/>
              <w:t>уважающий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частота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_matematike_7_11_kl/</w:t>
            </w:r>
            <w:proofErr w:type="spellStart"/>
            <w:r w:rsidRPr="00EA20FB">
              <w:rPr>
                <w:sz w:val="20"/>
                <w:szCs w:val="20"/>
              </w:rPr>
              <w:t>teoriya_v</w:t>
            </w:r>
            <w:proofErr w:type="spellEnd"/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978"/>
                <w:tab w:val="left" w:pos="2365"/>
              </w:tabs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z w:val="20"/>
                <w:szCs w:val="20"/>
              </w:rPr>
              <w:tab/>
              <w:t>результаты</w:t>
            </w:r>
            <w:r w:rsidRPr="00EA20FB">
              <w:rPr>
                <w:sz w:val="20"/>
                <w:szCs w:val="20"/>
              </w:rPr>
              <w:tab/>
              <w:t>своего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случайно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proofErr w:type="spellStart"/>
            <w:r w:rsidRPr="00EA20FB">
              <w:rPr>
                <w:sz w:val="20"/>
                <w:szCs w:val="20"/>
              </w:rPr>
              <w:t>eroyatnostey</w:t>
            </w:r>
            <w:proofErr w:type="spellEnd"/>
            <w:r w:rsidRPr="00EA20FB">
              <w:rPr>
                <w:sz w:val="20"/>
                <w:szCs w:val="20"/>
              </w:rPr>
              <w:t>/</w:t>
            </w: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3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3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3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Выражающий</w:t>
            </w:r>
          </w:p>
        </w:tc>
      </w:tr>
      <w:tr w:rsidR="00EA20FB" w:rsidRPr="00EA20FB" w:rsidTr="000B7EE1">
        <w:trPr>
          <w:trHeight w:val="290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70" w:lineRule="exact"/>
              <w:ind w:left="11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события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2173"/>
              </w:tabs>
              <w:spacing w:line="269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z w:val="20"/>
                <w:szCs w:val="20"/>
              </w:rPr>
              <w:tab/>
              <w:t>интерес.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2922"/>
              </w:tabs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z w:val="20"/>
                <w:szCs w:val="20"/>
              </w:rPr>
              <w:tab/>
              <w:t>в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1703"/>
                <w:tab w:val="left" w:pos="2163"/>
              </w:tabs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</w:t>
            </w:r>
            <w:r w:rsidRPr="00EA20FB">
              <w:rPr>
                <w:sz w:val="20"/>
                <w:szCs w:val="20"/>
              </w:rPr>
              <w:tab/>
            </w:r>
            <w:proofErr w:type="gramStart"/>
            <w:r w:rsidRPr="00EA20FB">
              <w:rPr>
                <w:sz w:val="20"/>
                <w:szCs w:val="20"/>
              </w:rPr>
              <w:t>на</w:t>
            </w:r>
            <w:proofErr w:type="gramEnd"/>
            <w:r w:rsidRPr="00EA20FB">
              <w:rPr>
                <w:sz w:val="20"/>
                <w:szCs w:val="20"/>
              </w:rPr>
              <w:tab/>
              <w:t>научные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1617"/>
              </w:tabs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знания.</w:t>
            </w:r>
            <w:r w:rsidRPr="00EA20FB">
              <w:rPr>
                <w:sz w:val="20"/>
                <w:szCs w:val="20"/>
              </w:rPr>
              <w:tab/>
              <w:t>Развивающий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1521"/>
              </w:tabs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навыки</w:t>
            </w:r>
            <w:r w:rsidRPr="00EA20FB">
              <w:rPr>
                <w:sz w:val="20"/>
                <w:szCs w:val="20"/>
              </w:rPr>
              <w:tab/>
              <w:t>использования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2255"/>
              </w:tabs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различных</w:t>
            </w:r>
            <w:r w:rsidRPr="00EA20FB">
              <w:rPr>
                <w:sz w:val="20"/>
                <w:szCs w:val="20"/>
              </w:rPr>
              <w:tab/>
              <w:t>средств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1842"/>
              </w:tabs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z w:val="20"/>
                <w:szCs w:val="20"/>
              </w:rPr>
              <w:tab/>
              <w:t>накопления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3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4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45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Знающий</w:t>
            </w:r>
            <w:proofErr w:type="gramEnd"/>
            <w:r w:rsidRPr="00EA20FB">
              <w:rPr>
                <w:spacing w:val="4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tabs>
                <w:tab w:val="left" w:pos="1813"/>
              </w:tabs>
              <w:spacing w:line="268" w:lineRule="exact"/>
              <w:ind w:left="110"/>
              <w:rPr>
                <w:sz w:val="20"/>
                <w:szCs w:val="20"/>
              </w:rPr>
            </w:pPr>
            <w:proofErr w:type="gramStart"/>
            <w:r w:rsidRPr="00EA20FB">
              <w:rPr>
                <w:sz w:val="20"/>
                <w:szCs w:val="20"/>
              </w:rPr>
              <w:t>уважающий</w:t>
            </w:r>
            <w:proofErr w:type="gramEnd"/>
            <w:r w:rsidRPr="00EA20FB">
              <w:rPr>
                <w:sz w:val="20"/>
                <w:szCs w:val="20"/>
              </w:rPr>
              <w:tab/>
              <w:t>достижения</w:t>
            </w:r>
          </w:p>
        </w:tc>
      </w:tr>
      <w:tr w:rsidR="00EA20FB" w:rsidRPr="00EA20FB" w:rsidTr="000B7EE1">
        <w:trPr>
          <w:trHeight w:val="287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  <w:bottom w:val="nil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нашей</w:t>
            </w:r>
            <w:r w:rsidRPr="00EA20FB">
              <w:rPr>
                <w:spacing w:val="5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Родины</w:t>
            </w:r>
            <w:r w:rsidRPr="00EA20FB">
              <w:rPr>
                <w:spacing w:val="11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1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</w:tc>
      </w:tr>
      <w:tr w:rsidR="00EA20FB" w:rsidRPr="00EA20FB" w:rsidTr="000B7EE1">
        <w:trPr>
          <w:trHeight w:val="464"/>
        </w:trPr>
        <w:tc>
          <w:tcPr>
            <w:tcW w:w="557" w:type="dxa"/>
            <w:vMerge/>
            <w:tcBorders>
              <w:top w:val="nil"/>
            </w:tcBorders>
          </w:tcPr>
          <w:p w:rsidR="00EA20FB" w:rsidRPr="00EA20FB" w:rsidRDefault="00EA20FB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nil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nil"/>
            </w:tcBorders>
          </w:tcPr>
          <w:p w:rsidR="00EA20FB" w:rsidRPr="00EA20FB" w:rsidRDefault="00EA20FB" w:rsidP="000C665E">
            <w:pPr>
              <w:pStyle w:val="TableParagraph"/>
              <w:spacing w:line="271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науке.</w:t>
            </w:r>
          </w:p>
        </w:tc>
      </w:tr>
    </w:tbl>
    <w:p w:rsidR="00EA20FB" w:rsidRPr="00EA20FB" w:rsidRDefault="00EA20FB" w:rsidP="00EA20FB">
      <w:pPr>
        <w:pStyle w:val="a3"/>
        <w:ind w:left="0" w:firstLine="0"/>
        <w:jc w:val="left"/>
        <w:rPr>
          <w:sz w:val="20"/>
          <w:szCs w:val="20"/>
        </w:rPr>
      </w:pPr>
    </w:p>
    <w:p w:rsidR="00EA20FB" w:rsidRPr="00EA20FB" w:rsidRDefault="00EA20FB" w:rsidP="00EA20FB">
      <w:pPr>
        <w:pStyle w:val="a3"/>
        <w:spacing w:before="6"/>
        <w:ind w:left="0" w:firstLine="0"/>
        <w:jc w:val="left"/>
        <w:rPr>
          <w:sz w:val="20"/>
          <w:szCs w:val="20"/>
        </w:rPr>
      </w:pPr>
    </w:p>
    <w:p w:rsidR="00EA20FB" w:rsidRPr="00EA20FB" w:rsidRDefault="00EA20FB" w:rsidP="00EA20FB">
      <w:pPr>
        <w:pStyle w:val="a5"/>
        <w:numPr>
          <w:ilvl w:val="0"/>
          <w:numId w:val="4"/>
        </w:numPr>
        <w:tabs>
          <w:tab w:val="left" w:pos="703"/>
        </w:tabs>
        <w:spacing w:before="90" w:after="49"/>
        <w:ind w:left="702" w:hanging="184"/>
        <w:rPr>
          <w:sz w:val="20"/>
          <w:szCs w:val="20"/>
        </w:rPr>
      </w:pPr>
      <w:r w:rsidRPr="00EA20FB">
        <w:rPr>
          <w:sz w:val="20"/>
          <w:szCs w:val="20"/>
        </w:rPr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7"/>
        <w:gridCol w:w="1258"/>
        <w:gridCol w:w="1277"/>
        <w:gridCol w:w="3404"/>
        <w:gridCol w:w="3141"/>
      </w:tblGrid>
      <w:tr w:rsidR="00EA20FB" w:rsidRPr="00EA20FB" w:rsidTr="000B7EE1">
        <w:trPr>
          <w:trHeight w:val="1259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 w:line="242" w:lineRule="auto"/>
              <w:ind w:left="110" w:right="68" w:firstLine="5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№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A20FB">
              <w:rPr>
                <w:b/>
                <w:sz w:val="20"/>
                <w:szCs w:val="20"/>
              </w:rPr>
              <w:t>/</w:t>
            </w:r>
            <w:proofErr w:type="spellStart"/>
            <w:r w:rsidRPr="00EA20F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 w:line="242" w:lineRule="auto"/>
              <w:ind w:left="446" w:right="116" w:hanging="298"/>
              <w:rPr>
                <w:b/>
                <w:sz w:val="20"/>
                <w:szCs w:val="20"/>
              </w:rPr>
            </w:pPr>
            <w:r w:rsidRPr="00EA20FB">
              <w:rPr>
                <w:b/>
                <w:spacing w:val="-1"/>
                <w:sz w:val="20"/>
                <w:szCs w:val="20"/>
              </w:rPr>
              <w:t>Тема/раз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дел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ind w:left="124" w:right="105"/>
              <w:jc w:val="center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pacing w:val="-1"/>
                <w:sz w:val="20"/>
                <w:szCs w:val="20"/>
              </w:rPr>
              <w:t>Количест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b/>
                <w:sz w:val="20"/>
                <w:szCs w:val="20"/>
              </w:rPr>
              <w:t>во</w:t>
            </w:r>
            <w:proofErr w:type="gramEnd"/>
            <w:r w:rsidRPr="00EA20FB">
              <w:rPr>
                <w:b/>
                <w:sz w:val="20"/>
                <w:szCs w:val="20"/>
              </w:rPr>
              <w:t xml:space="preserve"> часов,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отводим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ых</w:t>
            </w:r>
            <w:proofErr w:type="spellEnd"/>
            <w:r w:rsidRPr="00EA20FB">
              <w:rPr>
                <w:b/>
                <w:sz w:val="20"/>
                <w:szCs w:val="20"/>
              </w:rPr>
              <w:t xml:space="preserve"> на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освоение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темы</w:t>
            </w:r>
          </w:p>
        </w:tc>
        <w:tc>
          <w:tcPr>
            <w:tcW w:w="3404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 w:line="242" w:lineRule="auto"/>
              <w:ind w:left="312" w:right="283" w:firstLine="211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 xml:space="preserve">Электронные </w:t>
            </w:r>
            <w:proofErr w:type="spellStart"/>
            <w:r w:rsidRPr="00EA20FB">
              <w:rPr>
                <w:b/>
                <w:sz w:val="20"/>
                <w:szCs w:val="20"/>
              </w:rPr>
              <w:t>учебн</w:t>
            </w:r>
            <w:proofErr w:type="gramStart"/>
            <w:r w:rsidRPr="00EA20FB">
              <w:rPr>
                <w:b/>
                <w:sz w:val="20"/>
                <w:szCs w:val="20"/>
              </w:rPr>
              <w:t>о</w:t>
            </w:r>
            <w:proofErr w:type="spellEnd"/>
            <w:r w:rsidRPr="00EA20FB">
              <w:rPr>
                <w:b/>
                <w:sz w:val="20"/>
                <w:szCs w:val="20"/>
              </w:rPr>
              <w:t>-</w:t>
            </w:r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методические</w:t>
            </w:r>
            <w:r w:rsidRPr="00EA20FB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31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"/>
              <w:ind w:left="25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Воспитательный</w:t>
            </w:r>
            <w:r w:rsidRPr="00EA20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аспект</w:t>
            </w:r>
          </w:p>
        </w:tc>
      </w:tr>
      <w:tr w:rsidR="000B7EE1" w:rsidRPr="00EA20FB" w:rsidTr="00164DC2">
        <w:trPr>
          <w:trHeight w:val="292"/>
        </w:trPr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EA20FB">
            <w:pPr>
              <w:pStyle w:val="TableParagraph"/>
              <w:spacing w:line="272" w:lineRule="exact"/>
              <w:ind w:right="125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Описател</w:t>
            </w:r>
            <w:proofErr w:type="spellEnd"/>
          </w:p>
        </w:tc>
        <w:tc>
          <w:tcPr>
            <w:tcW w:w="1277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spacing w:line="268" w:lineRule="exact"/>
              <w:ind w:left="11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8C7EF5" w:rsidP="000C665E">
            <w:pPr>
              <w:pStyle w:val="TableParagraph"/>
              <w:spacing w:line="268" w:lineRule="exact"/>
              <w:ind w:left="113"/>
              <w:rPr>
                <w:sz w:val="20"/>
                <w:szCs w:val="20"/>
              </w:rPr>
            </w:pPr>
            <w:hyperlink r:id="rId10">
              <w:r w:rsidR="000B7EE1" w:rsidRPr="00EA20FB">
                <w:rPr>
                  <w:sz w:val="20"/>
                  <w:szCs w:val="20"/>
                </w:rPr>
                <w:t>http://school-collection.edu.ru</w:t>
              </w:r>
            </w:hyperlink>
          </w:p>
        </w:tc>
        <w:tc>
          <w:tcPr>
            <w:tcW w:w="31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spacing w:line="259" w:lineRule="auto"/>
              <w:ind w:left="113" w:right="198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 ориенти</w:t>
            </w:r>
            <w:proofErr w:type="gramStart"/>
            <w:r w:rsidRPr="00EA20FB">
              <w:rPr>
                <w:sz w:val="20"/>
                <w:szCs w:val="20"/>
              </w:rPr>
              <w:t>р-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  <w:p w:rsidR="000B7EE1" w:rsidRPr="00EA20FB" w:rsidRDefault="000B7EE1" w:rsidP="000C665E">
            <w:pPr>
              <w:pStyle w:val="TableParagraph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0B7EE1" w:rsidRPr="00EA20FB" w:rsidRDefault="000B7EE1" w:rsidP="000C665E">
            <w:pPr>
              <w:pStyle w:val="TableParagraph"/>
              <w:spacing w:before="2" w:line="290" w:lineRule="atLeast"/>
              <w:ind w:left="113" w:right="414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</w:t>
            </w:r>
            <w:r w:rsidRPr="00EA20FB">
              <w:rPr>
                <w:spacing w:val="-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научные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средств</w:t>
            </w:r>
          </w:p>
          <w:p w:rsidR="000B7EE1" w:rsidRPr="00EA20FB" w:rsidRDefault="000B7EE1" w:rsidP="000C665E">
            <w:pPr>
              <w:pStyle w:val="TableParagraph"/>
              <w:spacing w:line="259" w:lineRule="auto"/>
              <w:ind w:left="110" w:right="26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Знающий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0B7EE1" w:rsidRPr="00EA20FB" w:rsidTr="00164DC2">
        <w:trPr>
          <w:trHeight w:val="309"/>
        </w:trPr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EA20FB">
            <w:pPr>
              <w:pStyle w:val="TableParagraph"/>
              <w:spacing w:before="10"/>
              <w:ind w:left="372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ьная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spacing w:line="259" w:lineRule="auto"/>
              <w:ind w:left="110" w:right="266"/>
              <w:rPr>
                <w:sz w:val="20"/>
                <w:szCs w:val="20"/>
              </w:rPr>
            </w:pPr>
          </w:p>
        </w:tc>
      </w:tr>
      <w:tr w:rsidR="000B7EE1" w:rsidRPr="00EA20FB" w:rsidTr="00164DC2">
        <w:trPr>
          <w:trHeight w:val="309"/>
        </w:trPr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EA20FB">
            <w:pPr>
              <w:pStyle w:val="TableParagraph"/>
              <w:spacing w:before="13"/>
              <w:ind w:right="126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статисти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spacing w:line="259" w:lineRule="auto"/>
              <w:ind w:left="110" w:right="266"/>
              <w:rPr>
                <w:sz w:val="20"/>
                <w:szCs w:val="20"/>
              </w:rPr>
            </w:pPr>
          </w:p>
        </w:tc>
      </w:tr>
      <w:tr w:rsidR="000B7EE1" w:rsidRPr="00EA20FB" w:rsidTr="00164DC2">
        <w:trPr>
          <w:trHeight w:val="306"/>
        </w:trPr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EA20FB">
            <w:pPr>
              <w:pStyle w:val="TableParagraph"/>
              <w:spacing w:before="10"/>
              <w:ind w:left="79" w:right="63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ка</w:t>
            </w:r>
            <w:proofErr w:type="spellEnd"/>
            <w:r w:rsidRPr="00EA20F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spacing w:line="259" w:lineRule="auto"/>
              <w:ind w:left="110" w:right="266"/>
              <w:rPr>
                <w:sz w:val="20"/>
                <w:szCs w:val="20"/>
              </w:rPr>
            </w:pPr>
          </w:p>
        </w:tc>
      </w:tr>
      <w:tr w:rsidR="000B7EE1" w:rsidRPr="00EA20FB" w:rsidTr="00164DC2">
        <w:trPr>
          <w:trHeight w:val="306"/>
        </w:trPr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EA20FB">
            <w:pPr>
              <w:pStyle w:val="TableParagraph"/>
              <w:spacing w:before="10"/>
              <w:ind w:right="130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Рассеива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spacing w:line="259" w:lineRule="auto"/>
              <w:ind w:left="110" w:right="266"/>
              <w:rPr>
                <w:sz w:val="20"/>
                <w:szCs w:val="20"/>
              </w:rPr>
            </w:pPr>
          </w:p>
        </w:tc>
      </w:tr>
      <w:tr w:rsidR="000B7EE1" w:rsidRPr="00EA20FB" w:rsidTr="00164DC2">
        <w:trPr>
          <w:trHeight w:val="306"/>
        </w:trPr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EA20FB">
            <w:pPr>
              <w:pStyle w:val="TableParagraph"/>
              <w:spacing w:before="10"/>
              <w:ind w:left="79" w:right="64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spacing w:line="259" w:lineRule="auto"/>
              <w:ind w:left="110" w:right="266"/>
              <w:rPr>
                <w:sz w:val="20"/>
                <w:szCs w:val="20"/>
              </w:rPr>
            </w:pPr>
          </w:p>
        </w:tc>
      </w:tr>
      <w:tr w:rsidR="000B7EE1" w:rsidRPr="00EA20FB" w:rsidTr="00164DC2">
        <w:trPr>
          <w:trHeight w:val="2622"/>
        </w:trPr>
        <w:tc>
          <w:tcPr>
            <w:tcW w:w="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EE1" w:rsidRPr="00EA20FB" w:rsidRDefault="000B7EE1" w:rsidP="00EA20FB">
            <w:pPr>
              <w:pStyle w:val="TableParagraph"/>
              <w:spacing w:before="10"/>
              <w:ind w:right="175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данных.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EE1" w:rsidRPr="00EA20FB" w:rsidRDefault="000B7EE1" w:rsidP="000C665E">
            <w:pPr>
              <w:pStyle w:val="TableParagraph"/>
              <w:spacing w:line="259" w:lineRule="auto"/>
              <w:ind w:left="110" w:right="266"/>
              <w:rPr>
                <w:sz w:val="20"/>
                <w:szCs w:val="20"/>
              </w:rPr>
            </w:pPr>
          </w:p>
        </w:tc>
      </w:tr>
      <w:tr w:rsidR="00EA20FB" w:rsidRPr="00EA20FB" w:rsidTr="000B7E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00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571" w:right="88" w:hanging="543"/>
              <w:rPr>
                <w:b/>
                <w:sz w:val="20"/>
                <w:szCs w:val="20"/>
              </w:rPr>
            </w:pPr>
            <w:r w:rsidRPr="00EA20FB">
              <w:rPr>
                <w:b/>
                <w:spacing w:val="-1"/>
                <w:sz w:val="20"/>
                <w:szCs w:val="20"/>
              </w:rPr>
              <w:t>Множеств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6</w:t>
            </w:r>
          </w:p>
        </w:tc>
        <w:tc>
          <w:tcPr>
            <w:tcW w:w="3404" w:type="dxa"/>
          </w:tcPr>
          <w:p w:rsidR="00EA20FB" w:rsidRPr="00EA20FB" w:rsidRDefault="008C7EF5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</w:rPr>
            </w:pPr>
            <w:hyperlink r:id="rId11">
              <w:r w:rsidR="00EA20FB" w:rsidRPr="00EA20FB">
                <w:rPr>
                  <w:spacing w:val="-1"/>
                  <w:sz w:val="20"/>
                  <w:szCs w:val="20"/>
                </w:rPr>
                <w:t>http://books.altspu.ru/document/</w:t>
              </w:r>
            </w:hyperlink>
            <w:r w:rsidR="00EA20FB" w:rsidRPr="00EA20FB">
              <w:rPr>
                <w:spacing w:val="-57"/>
                <w:sz w:val="20"/>
                <w:szCs w:val="20"/>
              </w:rPr>
              <w:t xml:space="preserve"> </w:t>
            </w:r>
            <w:r w:rsidR="00EA20FB" w:rsidRPr="00EA20FB">
              <w:rPr>
                <w:sz w:val="20"/>
                <w:szCs w:val="20"/>
              </w:rPr>
              <w:t>169</w:t>
            </w:r>
          </w:p>
        </w:tc>
        <w:tc>
          <w:tcPr>
            <w:tcW w:w="314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201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 ориенти</w:t>
            </w:r>
            <w:proofErr w:type="gramStart"/>
            <w:r w:rsidRPr="00EA20FB">
              <w:rPr>
                <w:sz w:val="20"/>
                <w:szCs w:val="20"/>
              </w:rPr>
              <w:t>р-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  <w:p w:rsidR="00EA20FB" w:rsidRPr="00EA20FB" w:rsidRDefault="00EA20FB" w:rsidP="000C665E">
            <w:pPr>
              <w:pStyle w:val="TableParagraph"/>
              <w:spacing w:line="274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before="8" w:line="259" w:lineRule="auto"/>
              <w:ind w:left="110" w:right="26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 на научные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 средств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Знающий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0B7E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76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spacing w:line="276" w:lineRule="auto"/>
              <w:ind w:left="76" w:right="108" w:hanging="30"/>
              <w:jc w:val="center"/>
              <w:rPr>
                <w:b/>
                <w:sz w:val="20"/>
                <w:szCs w:val="20"/>
              </w:rPr>
            </w:pPr>
            <w:proofErr w:type="gramStart"/>
            <w:r w:rsidRPr="00EA20FB">
              <w:rPr>
                <w:b/>
                <w:sz w:val="20"/>
                <w:szCs w:val="20"/>
              </w:rPr>
              <w:t>Вероятно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сть</w:t>
            </w:r>
            <w:proofErr w:type="spellEnd"/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случайно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го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события.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8</w:t>
            </w:r>
          </w:p>
        </w:tc>
        <w:tc>
          <w:tcPr>
            <w:tcW w:w="3404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  <w:lang w:val="en-US"/>
              </w:rPr>
            </w:pPr>
            <w:r w:rsidRPr="00EA20FB">
              <w:rPr>
                <w:sz w:val="20"/>
                <w:szCs w:val="20"/>
                <w:lang w:val="en-US"/>
              </w:rPr>
              <w:t>https://urok.1c.ru/library/mathe</w:t>
            </w:r>
            <w:r w:rsidRPr="00EA20FB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matics</w:t>
            </w:r>
            <w:proofErr w:type="spellEnd"/>
            <w:r w:rsidRPr="00EA20FB">
              <w:rPr>
                <w:spacing w:val="-1"/>
                <w:sz w:val="20"/>
                <w:szCs w:val="20"/>
                <w:lang w:val="en-US"/>
              </w:rPr>
              <w:t>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virtualnye_laboratorii_po</w:t>
            </w:r>
            <w:proofErr w:type="spellEnd"/>
          </w:p>
          <w:p w:rsidR="00EA20FB" w:rsidRPr="00EA20FB" w:rsidRDefault="00EA20FB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  <w:lang w:val="en-US"/>
              </w:rPr>
            </w:pPr>
            <w:r w:rsidRPr="00EA20FB">
              <w:rPr>
                <w:spacing w:val="-1"/>
                <w:sz w:val="20"/>
                <w:szCs w:val="20"/>
                <w:lang w:val="en-US"/>
              </w:rPr>
              <w:t>_matematike_7_11_kl/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teoriya_v</w:t>
            </w:r>
            <w:proofErr w:type="spellEnd"/>
            <w:r w:rsidRPr="00EA20FB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eroyatnostey</w:t>
            </w:r>
            <w:proofErr w:type="spellEnd"/>
            <w:r w:rsidRPr="00EA20FB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314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201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 ориенти</w:t>
            </w:r>
            <w:proofErr w:type="gramStart"/>
            <w:r w:rsidRPr="00EA20FB">
              <w:rPr>
                <w:sz w:val="20"/>
                <w:szCs w:val="20"/>
              </w:rPr>
              <w:t>р-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  <w:p w:rsidR="00EA20FB" w:rsidRPr="00EA20FB" w:rsidRDefault="00EA20FB" w:rsidP="000C665E">
            <w:pPr>
              <w:pStyle w:val="TableParagraph"/>
              <w:spacing w:line="274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before="8" w:line="259" w:lineRule="auto"/>
              <w:ind w:left="110" w:right="26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 на научные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 средств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Знающий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0B7E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45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spacing w:line="278" w:lineRule="auto"/>
              <w:ind w:left="134" w:right="117" w:hanging="48"/>
              <w:jc w:val="both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Введение</w:t>
            </w:r>
            <w:r w:rsidRPr="00EA20FB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в теорию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графов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6</w:t>
            </w:r>
          </w:p>
        </w:tc>
        <w:tc>
          <w:tcPr>
            <w:tcW w:w="3404" w:type="dxa"/>
          </w:tcPr>
          <w:p w:rsidR="00EA20FB" w:rsidRPr="009C425E" w:rsidRDefault="00EA20FB" w:rsidP="000C665E">
            <w:pPr>
              <w:pStyle w:val="TableParagraph"/>
              <w:spacing w:line="259" w:lineRule="auto"/>
              <w:ind w:left="110" w:right="93"/>
              <w:jc w:val="both"/>
              <w:rPr>
                <w:sz w:val="20"/>
                <w:szCs w:val="20"/>
                <w:lang w:val="en-US"/>
              </w:rPr>
            </w:pPr>
            <w:r w:rsidRPr="00EA20FB">
              <w:rPr>
                <w:sz w:val="20"/>
                <w:szCs w:val="20"/>
                <w:lang w:val="en-US"/>
              </w:rPr>
              <w:t>https://coderlessons.com/tutorial</w:t>
            </w:r>
            <w:r w:rsidRPr="00EA20FB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EA20FB">
              <w:rPr>
                <w:sz w:val="20"/>
                <w:szCs w:val="20"/>
                <w:lang w:val="en-US"/>
              </w:rPr>
              <w:t>s/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akademicheskii</w:t>
            </w:r>
            <w:proofErr w:type="spellEnd"/>
            <w:r w:rsidRPr="00EA20FB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izuchit-teoriiu</w:t>
            </w:r>
            <w:proofErr w:type="spellEnd"/>
            <w:r w:rsidRPr="00EA20FB">
              <w:rPr>
                <w:sz w:val="20"/>
                <w:szCs w:val="20"/>
                <w:lang w:val="en-US"/>
              </w:rPr>
              <w:t>-</w:t>
            </w:r>
            <w:r w:rsidRPr="00EA20FB">
              <w:rPr>
                <w:spacing w:val="-5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grafov</w:t>
            </w:r>
            <w:proofErr w:type="spellEnd"/>
            <w:r w:rsidRPr="00EA20FB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uchebnik-po-teorii-grafov</w:t>
            </w:r>
            <w:proofErr w:type="spellEnd"/>
          </w:p>
          <w:p w:rsidR="00EA20FB" w:rsidRPr="009C425E" w:rsidRDefault="00EA20FB" w:rsidP="000C665E">
            <w:pPr>
              <w:pStyle w:val="TableParagraph"/>
              <w:spacing w:line="259" w:lineRule="auto"/>
              <w:ind w:left="110" w:right="93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41" w:type="dxa"/>
          </w:tcPr>
          <w:p w:rsidR="00EA20FB" w:rsidRPr="00EA20FB" w:rsidRDefault="00EA20FB" w:rsidP="00EA20FB">
            <w:pPr>
              <w:pStyle w:val="TableParagraph"/>
              <w:tabs>
                <w:tab w:val="left" w:pos="1996"/>
              </w:tabs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</w:rPr>
              <w:t>ориентир-учащийся</w:t>
            </w:r>
            <w:proofErr w:type="gramStart"/>
            <w:r w:rsidRPr="00EA20FB">
              <w:rPr>
                <w:sz w:val="20"/>
                <w:szCs w:val="20"/>
              </w:rPr>
              <w:t>,</w:t>
            </w:r>
            <w:r w:rsidRPr="00EA20FB">
              <w:rPr>
                <w:spacing w:val="-1"/>
                <w:sz w:val="20"/>
                <w:szCs w:val="20"/>
              </w:rPr>
              <w:t>у</w:t>
            </w:r>
            <w:proofErr w:type="gramEnd"/>
            <w:r w:rsidRPr="00EA20FB">
              <w:rPr>
                <w:spacing w:val="-1"/>
                <w:sz w:val="20"/>
                <w:szCs w:val="20"/>
              </w:rPr>
              <w:t>важающий</w:t>
            </w:r>
            <w:proofErr w:type="spellEnd"/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</w:rPr>
              <w:t>труда,результаты</w:t>
            </w:r>
            <w:proofErr w:type="spellEnd"/>
            <w:r w:rsidRPr="00EA20FB">
              <w:rPr>
                <w:sz w:val="20"/>
                <w:szCs w:val="20"/>
              </w:rPr>
              <w:tab/>
              <w:t>своего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3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3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2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</w:rPr>
              <w:t>ыражающий</w:t>
            </w:r>
            <w:proofErr w:type="spell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>
              <w:rPr>
                <w:sz w:val="20"/>
                <w:szCs w:val="20"/>
              </w:rPr>
              <w:t xml:space="preserve"> </w:t>
            </w:r>
            <w:r w:rsidRPr="00EA20FB">
              <w:rPr>
                <w:spacing w:val="-1"/>
                <w:sz w:val="20"/>
                <w:szCs w:val="20"/>
              </w:rPr>
              <w:t>интерес.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Ориентированный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4"/>
                <w:sz w:val="20"/>
                <w:szCs w:val="20"/>
              </w:rPr>
              <w:t>в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деятельности</w:t>
            </w:r>
            <w:r w:rsidRPr="00EA20FB">
              <w:rPr>
                <w:sz w:val="20"/>
                <w:szCs w:val="20"/>
              </w:rPr>
              <w:tab/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EA20FB">
              <w:rPr>
                <w:spacing w:val="-1"/>
                <w:sz w:val="20"/>
                <w:szCs w:val="20"/>
              </w:rPr>
              <w:t>научные</w:t>
            </w:r>
          </w:p>
          <w:p w:rsidR="00EA20FB" w:rsidRPr="00EA20FB" w:rsidRDefault="00EA20FB" w:rsidP="000C665E">
            <w:pPr>
              <w:pStyle w:val="TableParagraph"/>
              <w:tabs>
                <w:tab w:val="left" w:pos="1617"/>
              </w:tabs>
              <w:spacing w:before="2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знания.</w:t>
            </w:r>
            <w:r w:rsidRPr="00EA20FB">
              <w:rPr>
                <w:sz w:val="20"/>
                <w:szCs w:val="20"/>
              </w:rPr>
              <w:tab/>
              <w:t>Развивающий</w:t>
            </w:r>
          </w:p>
          <w:p w:rsidR="00EA20FB" w:rsidRPr="00EA20FB" w:rsidRDefault="00EA20FB" w:rsidP="000C665E">
            <w:pPr>
              <w:pStyle w:val="TableParagraph"/>
              <w:tabs>
                <w:tab w:val="left" w:pos="1521"/>
                <w:tab w:val="left" w:pos="2255"/>
              </w:tabs>
              <w:spacing w:line="259" w:lineRule="auto"/>
              <w:ind w:left="110" w:right="91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навыки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1"/>
                <w:sz w:val="20"/>
                <w:szCs w:val="20"/>
              </w:rPr>
              <w:t>использования</w:t>
            </w:r>
            <w:r w:rsidRPr="00EA20FB">
              <w:rPr>
                <w:spacing w:val="-5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z w:val="20"/>
                <w:szCs w:val="20"/>
              </w:rPr>
              <w:tab/>
              <w:t>средств</w:t>
            </w:r>
          </w:p>
          <w:p w:rsidR="00EA20FB" w:rsidRPr="00EA20FB" w:rsidRDefault="00EA20FB" w:rsidP="000C665E">
            <w:pPr>
              <w:pStyle w:val="TableParagraph"/>
              <w:tabs>
                <w:tab w:val="left" w:pos="1842"/>
              </w:tabs>
              <w:spacing w:line="259" w:lineRule="auto"/>
              <w:ind w:left="110" w:right="91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1"/>
                <w:sz w:val="20"/>
                <w:szCs w:val="20"/>
              </w:rPr>
              <w:t>накопления</w:t>
            </w:r>
            <w:r w:rsidRPr="00EA20FB">
              <w:rPr>
                <w:spacing w:val="-5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 о мире. Знающий 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Родины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0B7E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33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156" w:hanging="21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Случайн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ые</w:t>
            </w:r>
            <w:proofErr w:type="spellEnd"/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события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9</w:t>
            </w:r>
          </w:p>
        </w:tc>
        <w:tc>
          <w:tcPr>
            <w:tcW w:w="3404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  <w:lang w:val="en-US"/>
              </w:rPr>
            </w:pPr>
            <w:r w:rsidRPr="00EA20FB">
              <w:rPr>
                <w:sz w:val="20"/>
                <w:szCs w:val="20"/>
                <w:lang w:val="en-US"/>
              </w:rPr>
              <w:t>https://urok.1c.ru/library/mathe</w:t>
            </w:r>
            <w:r w:rsidRPr="00EA20FB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matics</w:t>
            </w:r>
            <w:proofErr w:type="spellEnd"/>
            <w:r w:rsidRPr="00EA20FB">
              <w:rPr>
                <w:spacing w:val="-1"/>
                <w:sz w:val="20"/>
                <w:szCs w:val="20"/>
                <w:lang w:val="en-US"/>
              </w:rPr>
              <w:t>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virtualnye_laboratorii_po</w:t>
            </w:r>
            <w:proofErr w:type="spellEnd"/>
          </w:p>
          <w:p w:rsidR="00EA20FB" w:rsidRPr="00EA20FB" w:rsidRDefault="00EA20FB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  <w:lang w:val="en-US"/>
              </w:rPr>
            </w:pPr>
            <w:r w:rsidRPr="00EA20FB">
              <w:rPr>
                <w:spacing w:val="-1"/>
                <w:sz w:val="20"/>
                <w:szCs w:val="20"/>
                <w:lang w:val="en-US"/>
              </w:rPr>
              <w:t>_matematike_7_11_kl/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teoriya_v</w:t>
            </w:r>
            <w:proofErr w:type="spellEnd"/>
            <w:r w:rsidRPr="00EA20FB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eroyatnostey</w:t>
            </w:r>
            <w:proofErr w:type="spellEnd"/>
            <w:r w:rsidRPr="00EA20FB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314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201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 ориенти</w:t>
            </w:r>
            <w:proofErr w:type="gramStart"/>
            <w:r w:rsidRPr="00EA20FB">
              <w:rPr>
                <w:sz w:val="20"/>
                <w:szCs w:val="20"/>
              </w:rPr>
              <w:t>р-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  <w:p w:rsidR="00EA20FB" w:rsidRPr="00EA20FB" w:rsidRDefault="00EA20FB" w:rsidP="000C665E">
            <w:pPr>
              <w:pStyle w:val="TableParagraph"/>
              <w:spacing w:line="274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before="8" w:line="259" w:lineRule="auto"/>
              <w:ind w:left="110" w:right="26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 на научные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 средств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Знающий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</w:tbl>
    <w:p w:rsidR="00EA20FB" w:rsidRPr="00EA20FB" w:rsidRDefault="00EA20FB" w:rsidP="00EA20FB">
      <w:pPr>
        <w:pStyle w:val="a5"/>
        <w:numPr>
          <w:ilvl w:val="0"/>
          <w:numId w:val="4"/>
        </w:numPr>
        <w:tabs>
          <w:tab w:val="left" w:pos="703"/>
        </w:tabs>
        <w:spacing w:after="49" w:line="263" w:lineRule="exact"/>
        <w:ind w:left="702" w:hanging="184"/>
        <w:rPr>
          <w:sz w:val="20"/>
          <w:szCs w:val="20"/>
        </w:rPr>
      </w:pPr>
      <w:r w:rsidRPr="00EA20FB">
        <w:rPr>
          <w:sz w:val="20"/>
          <w:szCs w:val="20"/>
        </w:rPr>
        <w:lastRenderedPageBreak/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7"/>
        <w:gridCol w:w="1258"/>
        <w:gridCol w:w="1277"/>
        <w:gridCol w:w="3404"/>
        <w:gridCol w:w="3141"/>
      </w:tblGrid>
      <w:tr w:rsidR="00EA20FB" w:rsidRPr="00EA20FB" w:rsidTr="00EA20FB">
        <w:trPr>
          <w:trHeight w:val="1819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line="242" w:lineRule="auto"/>
              <w:ind w:left="110" w:right="68" w:firstLine="52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№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A20FB">
              <w:rPr>
                <w:b/>
                <w:sz w:val="20"/>
                <w:szCs w:val="20"/>
              </w:rPr>
              <w:t>/</w:t>
            </w:r>
            <w:proofErr w:type="spellStart"/>
            <w:r w:rsidRPr="00EA20F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line="242" w:lineRule="auto"/>
              <w:ind w:left="446" w:right="116" w:hanging="298"/>
              <w:rPr>
                <w:b/>
                <w:sz w:val="20"/>
                <w:szCs w:val="20"/>
              </w:rPr>
            </w:pPr>
            <w:r w:rsidRPr="00EA20FB">
              <w:rPr>
                <w:b/>
                <w:spacing w:val="-1"/>
                <w:sz w:val="20"/>
                <w:szCs w:val="20"/>
              </w:rPr>
              <w:t>Тема/раз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дел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42" w:lineRule="auto"/>
              <w:ind w:left="124" w:right="105"/>
              <w:jc w:val="center"/>
              <w:rPr>
                <w:b/>
                <w:sz w:val="20"/>
                <w:szCs w:val="20"/>
              </w:rPr>
            </w:pPr>
            <w:proofErr w:type="spellStart"/>
            <w:r w:rsidRPr="00EA20FB">
              <w:rPr>
                <w:b/>
                <w:spacing w:val="-1"/>
                <w:sz w:val="20"/>
                <w:szCs w:val="20"/>
              </w:rPr>
              <w:t>Количест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b/>
                <w:sz w:val="20"/>
                <w:szCs w:val="20"/>
              </w:rPr>
              <w:t>во</w:t>
            </w:r>
            <w:proofErr w:type="gramEnd"/>
            <w:r w:rsidRPr="00EA20FB">
              <w:rPr>
                <w:b/>
                <w:sz w:val="20"/>
                <w:szCs w:val="20"/>
              </w:rPr>
              <w:t xml:space="preserve"> часов,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отводим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ых</w:t>
            </w:r>
            <w:proofErr w:type="spellEnd"/>
            <w:r w:rsidRPr="00EA20FB">
              <w:rPr>
                <w:b/>
                <w:sz w:val="20"/>
                <w:szCs w:val="20"/>
              </w:rPr>
              <w:t xml:space="preserve"> на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освоение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темы</w:t>
            </w:r>
          </w:p>
        </w:tc>
        <w:tc>
          <w:tcPr>
            <w:tcW w:w="3404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line="242" w:lineRule="auto"/>
              <w:ind w:left="312" w:right="283" w:firstLine="211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 xml:space="preserve">Электронные </w:t>
            </w:r>
            <w:proofErr w:type="spellStart"/>
            <w:r w:rsidRPr="00EA20FB">
              <w:rPr>
                <w:b/>
                <w:sz w:val="20"/>
                <w:szCs w:val="20"/>
              </w:rPr>
              <w:t>учебн</w:t>
            </w:r>
            <w:proofErr w:type="gramStart"/>
            <w:r w:rsidRPr="00EA20FB">
              <w:rPr>
                <w:b/>
                <w:sz w:val="20"/>
                <w:szCs w:val="20"/>
              </w:rPr>
              <w:t>о</w:t>
            </w:r>
            <w:proofErr w:type="spellEnd"/>
            <w:r w:rsidRPr="00EA20FB">
              <w:rPr>
                <w:b/>
                <w:sz w:val="20"/>
                <w:szCs w:val="20"/>
              </w:rPr>
              <w:t>-</w:t>
            </w:r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методические</w:t>
            </w:r>
            <w:r w:rsidRPr="00EA20FB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31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EA20FB" w:rsidRPr="00EA20FB" w:rsidRDefault="00EA20FB" w:rsidP="000C665E">
            <w:pPr>
              <w:pStyle w:val="TableParagraph"/>
              <w:ind w:left="250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Воспитательный</w:t>
            </w:r>
            <w:r w:rsidRPr="00EA20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аспект</w:t>
            </w:r>
          </w:p>
        </w:tc>
      </w:tr>
      <w:tr w:rsidR="00EA20FB" w:rsidRPr="00EA20FB" w:rsidTr="00EA20FB">
        <w:trPr>
          <w:trHeight w:val="3529"/>
        </w:trPr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76" w:lineRule="auto"/>
              <w:ind w:left="79" w:right="144"/>
              <w:jc w:val="center"/>
              <w:rPr>
                <w:b/>
                <w:sz w:val="20"/>
                <w:szCs w:val="20"/>
              </w:rPr>
            </w:pPr>
            <w:proofErr w:type="gramStart"/>
            <w:r w:rsidRPr="00EA20FB">
              <w:rPr>
                <w:b/>
                <w:sz w:val="20"/>
                <w:szCs w:val="20"/>
              </w:rPr>
              <w:t>Представ</w:t>
            </w:r>
            <w:r w:rsidRPr="00EA20FB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ление</w:t>
            </w:r>
            <w:proofErr w:type="spellEnd"/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данных.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68" w:lineRule="exact"/>
              <w:ind w:left="112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6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3"/>
              <w:rPr>
                <w:sz w:val="20"/>
                <w:szCs w:val="20"/>
                <w:lang w:val="en-US"/>
              </w:rPr>
            </w:pPr>
            <w:r w:rsidRPr="00EA20FB">
              <w:rPr>
                <w:sz w:val="20"/>
                <w:szCs w:val="20"/>
                <w:lang w:val="en-US"/>
              </w:rPr>
              <w:t>https://urok.1c.ru/library/mathe</w:t>
            </w:r>
            <w:r w:rsidRPr="00EA20FB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matics</w:t>
            </w:r>
            <w:proofErr w:type="spellEnd"/>
            <w:r w:rsidRPr="00EA20FB">
              <w:rPr>
                <w:spacing w:val="-1"/>
                <w:sz w:val="20"/>
                <w:szCs w:val="20"/>
                <w:lang w:val="en-US"/>
              </w:rPr>
              <w:t>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virtualnye_laboratorii_po</w:t>
            </w:r>
            <w:proofErr w:type="spellEnd"/>
          </w:p>
          <w:p w:rsidR="00EA20FB" w:rsidRPr="00EA20FB" w:rsidRDefault="00EA20FB" w:rsidP="000C665E">
            <w:pPr>
              <w:pStyle w:val="TableParagraph"/>
              <w:spacing w:line="259" w:lineRule="auto"/>
              <w:ind w:left="113"/>
              <w:rPr>
                <w:sz w:val="20"/>
                <w:szCs w:val="20"/>
                <w:lang w:val="en-US"/>
              </w:rPr>
            </w:pPr>
            <w:r w:rsidRPr="00EA20FB">
              <w:rPr>
                <w:spacing w:val="-1"/>
                <w:sz w:val="20"/>
                <w:szCs w:val="20"/>
                <w:lang w:val="en-US"/>
              </w:rPr>
              <w:t>_matematike_7_11_kl/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teoriya_v</w:t>
            </w:r>
            <w:proofErr w:type="spellEnd"/>
            <w:r w:rsidRPr="00EA20FB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eroyatnostey</w:t>
            </w:r>
            <w:proofErr w:type="spellEnd"/>
            <w:r w:rsidRPr="00EA20FB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3" w:right="198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 ориенти</w:t>
            </w:r>
            <w:proofErr w:type="gramStart"/>
            <w:r w:rsidRPr="00EA20FB">
              <w:rPr>
                <w:sz w:val="20"/>
                <w:szCs w:val="20"/>
              </w:rPr>
              <w:t>р-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  <w:p w:rsidR="00EA20FB" w:rsidRPr="00EA20FB" w:rsidRDefault="00EA20FB" w:rsidP="000C665E">
            <w:pPr>
              <w:pStyle w:val="TableParagraph"/>
              <w:spacing w:line="274" w:lineRule="exact"/>
              <w:ind w:left="113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before="13" w:line="259" w:lineRule="auto"/>
              <w:ind w:left="113" w:right="251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 на научные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 средств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 о мире. Знающий и</w:t>
            </w:r>
            <w:r w:rsidRPr="00EA20FB">
              <w:rPr>
                <w:spacing w:val="-5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EA20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250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63" w:right="99" w:hanging="135"/>
              <w:jc w:val="both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Элементы</w:t>
            </w:r>
            <w:r w:rsidRPr="00EA20FB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комбина</w:t>
            </w:r>
            <w:proofErr w:type="spellEnd"/>
            <w:r w:rsidRPr="00EA20FB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торики</w:t>
            </w:r>
            <w:proofErr w:type="spellEnd"/>
            <w:proofErr w:type="gramEnd"/>
            <w:r w:rsidRPr="00EA20F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6</w:t>
            </w:r>
          </w:p>
        </w:tc>
        <w:tc>
          <w:tcPr>
            <w:tcW w:w="3404" w:type="dxa"/>
          </w:tcPr>
          <w:p w:rsidR="00EA20FB" w:rsidRPr="00EA20FB" w:rsidRDefault="008C7EF5" w:rsidP="000C665E">
            <w:pPr>
              <w:pStyle w:val="TableParagraph"/>
              <w:spacing w:line="400" w:lineRule="auto"/>
              <w:ind w:left="110" w:right="387"/>
              <w:rPr>
                <w:sz w:val="20"/>
                <w:szCs w:val="20"/>
              </w:rPr>
            </w:pPr>
            <w:hyperlink r:id="rId12">
              <w:r w:rsidR="00EA20FB" w:rsidRPr="00EA20FB">
                <w:rPr>
                  <w:color w:val="0000FF"/>
                  <w:sz w:val="20"/>
                  <w:szCs w:val="20"/>
                  <w:u w:val="single" w:color="0000FF"/>
                </w:rPr>
                <w:t>https://ya-znau.ru/znaniya</w:t>
              </w:r>
            </w:hyperlink>
            <w:r w:rsidR="00EA20FB" w:rsidRPr="00EA20FB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3">
              <w:r w:rsidR="00EA20FB" w:rsidRPr="00EA20FB">
                <w:rPr>
                  <w:color w:val="0000FF"/>
                  <w:sz w:val="20"/>
                  <w:szCs w:val="20"/>
                  <w:u w:val="single" w:color="0000FF"/>
                </w:rPr>
                <w:t>http://school-collection.edu.ru</w:t>
              </w:r>
            </w:hyperlink>
          </w:p>
        </w:tc>
        <w:tc>
          <w:tcPr>
            <w:tcW w:w="314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201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 ориенти</w:t>
            </w:r>
            <w:proofErr w:type="gramStart"/>
            <w:r w:rsidRPr="00EA20FB">
              <w:rPr>
                <w:sz w:val="20"/>
                <w:szCs w:val="20"/>
              </w:rPr>
              <w:t>р-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  <w:p w:rsidR="00EA20FB" w:rsidRPr="00EA20FB" w:rsidRDefault="00EA20FB" w:rsidP="000C665E">
            <w:pPr>
              <w:pStyle w:val="TableParagraph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before="11" w:line="259" w:lineRule="auto"/>
              <w:ind w:left="110" w:right="26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 на научные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 средств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Знающий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EA20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60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72" w:right="113" w:hanging="21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Геометри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ческая</w:t>
            </w:r>
            <w:proofErr w:type="spellEnd"/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вероятно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сть</w:t>
            </w:r>
            <w:proofErr w:type="spellEnd"/>
            <w:r w:rsidRPr="00EA20F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6</w:t>
            </w:r>
          </w:p>
        </w:tc>
        <w:tc>
          <w:tcPr>
            <w:tcW w:w="3404" w:type="dxa"/>
          </w:tcPr>
          <w:p w:rsidR="00EA20FB" w:rsidRPr="00EA20FB" w:rsidRDefault="008C7EF5" w:rsidP="000C665E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hyperlink r:id="rId14">
              <w:r w:rsidR="00EA20FB" w:rsidRPr="00EA20FB">
                <w:rPr>
                  <w:sz w:val="20"/>
                  <w:szCs w:val="20"/>
                </w:rPr>
                <w:t>http://school-collection.edu.ru</w:t>
              </w:r>
            </w:hyperlink>
          </w:p>
        </w:tc>
        <w:tc>
          <w:tcPr>
            <w:tcW w:w="314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201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 ориенти</w:t>
            </w:r>
            <w:proofErr w:type="gramStart"/>
            <w:r w:rsidRPr="00EA20FB">
              <w:rPr>
                <w:sz w:val="20"/>
                <w:szCs w:val="20"/>
              </w:rPr>
              <w:t>р-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  <w:p w:rsidR="00EA20FB" w:rsidRPr="00EA20FB" w:rsidRDefault="00EA20FB" w:rsidP="000C665E">
            <w:pPr>
              <w:pStyle w:val="TableParagraph"/>
              <w:spacing w:line="274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before="13" w:line="259" w:lineRule="auto"/>
              <w:ind w:left="110" w:right="254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 на научные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 средств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 о мире. Знающий 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3344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22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91" w:right="146" w:hanging="11"/>
              <w:jc w:val="center"/>
              <w:rPr>
                <w:b/>
                <w:sz w:val="20"/>
                <w:szCs w:val="20"/>
              </w:rPr>
            </w:pPr>
            <w:r w:rsidRPr="00EA20FB">
              <w:rPr>
                <w:b/>
                <w:sz w:val="20"/>
                <w:szCs w:val="20"/>
              </w:rPr>
              <w:t>Испытан</w:t>
            </w:r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ия</w:t>
            </w:r>
            <w:proofErr w:type="spell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Бернулл</w:t>
            </w:r>
            <w:proofErr w:type="spell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и</w:t>
            </w:r>
            <w:proofErr w:type="gramEnd"/>
            <w:r w:rsidRPr="00EA20F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8</w:t>
            </w:r>
          </w:p>
        </w:tc>
        <w:tc>
          <w:tcPr>
            <w:tcW w:w="3404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  <w:lang w:val="en-US"/>
              </w:rPr>
            </w:pPr>
            <w:r w:rsidRPr="00EA20FB">
              <w:rPr>
                <w:sz w:val="20"/>
                <w:szCs w:val="20"/>
                <w:lang w:val="en-US"/>
              </w:rPr>
              <w:t>https://urok.1c.ru/library/mathe</w:t>
            </w:r>
            <w:r w:rsidRPr="00EA20FB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matics</w:t>
            </w:r>
            <w:proofErr w:type="spellEnd"/>
            <w:r w:rsidRPr="00EA20FB">
              <w:rPr>
                <w:spacing w:val="-1"/>
                <w:sz w:val="20"/>
                <w:szCs w:val="20"/>
                <w:lang w:val="en-US"/>
              </w:rPr>
              <w:t>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virtualnye_laboratorii_po</w:t>
            </w:r>
            <w:proofErr w:type="spellEnd"/>
          </w:p>
          <w:p w:rsidR="00EA20FB" w:rsidRPr="00EA20FB" w:rsidRDefault="00EA20FB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  <w:lang w:val="en-US"/>
              </w:rPr>
            </w:pPr>
            <w:r w:rsidRPr="00EA20FB">
              <w:rPr>
                <w:spacing w:val="-1"/>
                <w:sz w:val="20"/>
                <w:szCs w:val="20"/>
                <w:lang w:val="en-US"/>
              </w:rPr>
              <w:t>_matematike_7_11_kl/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teoriya_v</w:t>
            </w:r>
            <w:proofErr w:type="spellEnd"/>
            <w:r w:rsidRPr="00EA20FB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eroyatnostey</w:t>
            </w:r>
            <w:proofErr w:type="spellEnd"/>
            <w:r w:rsidRPr="00EA20FB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3141" w:type="dxa"/>
          </w:tcPr>
          <w:p w:rsidR="00EA20FB" w:rsidRPr="00EA20FB" w:rsidRDefault="00EA20FB" w:rsidP="00EA20FB">
            <w:pPr>
              <w:pStyle w:val="TableParagraph"/>
              <w:tabs>
                <w:tab w:val="left" w:pos="1996"/>
              </w:tabs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</w:rPr>
              <w:t>ориентир-учащийся</w:t>
            </w:r>
            <w:proofErr w:type="gramStart"/>
            <w:r w:rsidRPr="00EA20FB">
              <w:rPr>
                <w:sz w:val="20"/>
                <w:szCs w:val="20"/>
              </w:rPr>
              <w:t>,</w:t>
            </w:r>
            <w:r w:rsidRPr="00EA20FB">
              <w:rPr>
                <w:spacing w:val="-1"/>
                <w:sz w:val="20"/>
                <w:szCs w:val="20"/>
              </w:rPr>
              <w:t>у</w:t>
            </w:r>
            <w:proofErr w:type="gramEnd"/>
            <w:r w:rsidRPr="00EA20FB">
              <w:rPr>
                <w:spacing w:val="-1"/>
                <w:sz w:val="20"/>
                <w:szCs w:val="20"/>
              </w:rPr>
              <w:t>важающий</w:t>
            </w:r>
            <w:proofErr w:type="spellEnd"/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</w:rPr>
              <w:t>труда,результаты</w:t>
            </w:r>
            <w:proofErr w:type="spellEnd"/>
            <w:r w:rsidRPr="00EA20FB">
              <w:rPr>
                <w:sz w:val="20"/>
                <w:szCs w:val="20"/>
              </w:rPr>
              <w:tab/>
              <w:t>своего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3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3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2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>в</w:t>
            </w:r>
            <w:r w:rsidRPr="00EA20FB">
              <w:rPr>
                <w:sz w:val="20"/>
                <w:szCs w:val="20"/>
              </w:rPr>
              <w:t>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1"/>
                <w:sz w:val="20"/>
                <w:szCs w:val="20"/>
              </w:rPr>
              <w:t>интерес.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4"/>
                <w:sz w:val="20"/>
                <w:szCs w:val="20"/>
              </w:rPr>
              <w:t>в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1"/>
                <w:sz w:val="20"/>
                <w:szCs w:val="20"/>
              </w:rPr>
              <w:t>научные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</w:rPr>
              <w:t>знания</w:t>
            </w:r>
            <w:proofErr w:type="gramStart"/>
            <w:r w:rsidRPr="00EA20FB">
              <w:rPr>
                <w:sz w:val="20"/>
                <w:szCs w:val="20"/>
              </w:rPr>
              <w:t>.</w:t>
            </w:r>
            <w:r w:rsidRPr="00EA20FB">
              <w:rPr>
                <w:spacing w:val="-1"/>
                <w:sz w:val="20"/>
                <w:szCs w:val="20"/>
              </w:rPr>
              <w:t>Р</w:t>
            </w:r>
            <w:proofErr w:type="gramEnd"/>
            <w:r w:rsidRPr="00EA20FB">
              <w:rPr>
                <w:spacing w:val="-1"/>
                <w:sz w:val="20"/>
                <w:szCs w:val="20"/>
              </w:rPr>
              <w:t>азвивающий</w:t>
            </w:r>
            <w:proofErr w:type="spellEnd"/>
          </w:p>
          <w:p w:rsidR="00EA20FB" w:rsidRPr="00EA20FB" w:rsidRDefault="00EA20FB" w:rsidP="000C665E">
            <w:pPr>
              <w:pStyle w:val="TableParagraph"/>
              <w:tabs>
                <w:tab w:val="left" w:pos="1521"/>
                <w:tab w:val="left" w:pos="2255"/>
              </w:tabs>
              <w:spacing w:line="259" w:lineRule="auto"/>
              <w:ind w:left="110" w:right="91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навыки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1"/>
                <w:sz w:val="20"/>
                <w:szCs w:val="20"/>
              </w:rPr>
              <w:t>использования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z w:val="20"/>
                <w:szCs w:val="20"/>
              </w:rPr>
              <w:tab/>
              <w:t>средств</w:t>
            </w:r>
          </w:p>
          <w:p w:rsidR="00EA20FB" w:rsidRPr="00EA20FB" w:rsidRDefault="00EA20FB" w:rsidP="000C665E">
            <w:pPr>
              <w:pStyle w:val="TableParagraph"/>
              <w:tabs>
                <w:tab w:val="left" w:pos="1842"/>
              </w:tabs>
              <w:spacing w:line="259" w:lineRule="auto"/>
              <w:ind w:left="110" w:right="92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z w:val="20"/>
                <w:szCs w:val="20"/>
              </w:rPr>
              <w:tab/>
            </w:r>
            <w:r w:rsidRPr="00EA20FB">
              <w:rPr>
                <w:spacing w:val="-1"/>
                <w:sz w:val="20"/>
                <w:szCs w:val="20"/>
              </w:rPr>
              <w:t>накопления</w:t>
            </w:r>
            <w:r w:rsidRPr="00EA20FB">
              <w:rPr>
                <w:spacing w:val="-5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знаний о мире. </w:t>
            </w:r>
            <w:proofErr w:type="gramStart"/>
            <w:r w:rsidRPr="00EA20FB">
              <w:rPr>
                <w:sz w:val="20"/>
                <w:szCs w:val="20"/>
              </w:rPr>
              <w:t>Знающий</w:t>
            </w:r>
            <w:proofErr w:type="gramEnd"/>
            <w:r w:rsidRPr="00EA20FB">
              <w:rPr>
                <w:sz w:val="20"/>
                <w:szCs w:val="20"/>
              </w:rPr>
              <w:t xml:space="preserve"> и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уважающий      </w:t>
            </w:r>
            <w:r w:rsidRPr="00EA20FB">
              <w:rPr>
                <w:spacing w:val="43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</w:p>
          <w:p w:rsidR="00EA20FB" w:rsidRPr="00EA20FB" w:rsidRDefault="00EA20FB" w:rsidP="000C665E">
            <w:pPr>
              <w:pStyle w:val="TableParagraph"/>
              <w:spacing w:line="275" w:lineRule="exact"/>
              <w:ind w:left="110"/>
              <w:jc w:val="both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нашей</w:t>
            </w:r>
            <w:r w:rsidRPr="00EA20FB">
              <w:rPr>
                <w:spacing w:val="109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Родины</w:t>
            </w:r>
            <w:r w:rsidRPr="00EA20FB">
              <w:rPr>
                <w:spacing w:val="11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1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науке.</w:t>
            </w:r>
          </w:p>
        </w:tc>
      </w:tr>
      <w:tr w:rsidR="00EA20FB" w:rsidRPr="00EA20FB" w:rsidTr="00EA20F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5"/>
        </w:trPr>
        <w:tc>
          <w:tcPr>
            <w:tcW w:w="557" w:type="dxa"/>
          </w:tcPr>
          <w:p w:rsidR="00EA20FB" w:rsidRPr="00EA20FB" w:rsidRDefault="00EA20FB" w:rsidP="000C665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8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157" w:hanging="19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A20FB">
              <w:rPr>
                <w:b/>
                <w:sz w:val="20"/>
                <w:szCs w:val="20"/>
              </w:rPr>
              <w:t>Случайн</w:t>
            </w:r>
            <w:proofErr w:type="spellEnd"/>
            <w:r w:rsidRPr="00EA20FB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ые</w:t>
            </w:r>
            <w:proofErr w:type="spellEnd"/>
            <w:proofErr w:type="gramEnd"/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b/>
                <w:sz w:val="20"/>
                <w:szCs w:val="20"/>
              </w:rPr>
              <w:t>величин</w:t>
            </w:r>
            <w:r w:rsidRPr="00EA20F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A20FB">
              <w:rPr>
                <w:b/>
                <w:sz w:val="20"/>
                <w:szCs w:val="20"/>
              </w:rPr>
              <w:t>ы</w:t>
            </w:r>
            <w:proofErr w:type="spellEnd"/>
            <w:r w:rsidRPr="00EA20F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:rsidR="00EA20FB" w:rsidRPr="00EA20FB" w:rsidRDefault="00EA20FB" w:rsidP="000C665E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8</w:t>
            </w:r>
          </w:p>
        </w:tc>
        <w:tc>
          <w:tcPr>
            <w:tcW w:w="3404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  <w:lang w:val="en-US"/>
              </w:rPr>
            </w:pPr>
            <w:r w:rsidRPr="00EA20FB">
              <w:rPr>
                <w:sz w:val="20"/>
                <w:szCs w:val="20"/>
                <w:lang w:val="en-US"/>
              </w:rPr>
              <w:t>https://urok.1c.ru/library/mathe</w:t>
            </w:r>
            <w:r w:rsidRPr="00EA20FB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matics</w:t>
            </w:r>
            <w:proofErr w:type="spellEnd"/>
            <w:r w:rsidRPr="00EA20FB">
              <w:rPr>
                <w:spacing w:val="-1"/>
                <w:sz w:val="20"/>
                <w:szCs w:val="20"/>
                <w:lang w:val="en-US"/>
              </w:rPr>
              <w:t>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virtualnye_laboratorii_po</w:t>
            </w:r>
            <w:proofErr w:type="spellEnd"/>
          </w:p>
          <w:p w:rsidR="00EA20FB" w:rsidRPr="00EA20FB" w:rsidRDefault="00EA20FB" w:rsidP="000C665E">
            <w:pPr>
              <w:pStyle w:val="TableParagraph"/>
              <w:spacing w:line="259" w:lineRule="auto"/>
              <w:ind w:left="110"/>
              <w:rPr>
                <w:sz w:val="20"/>
                <w:szCs w:val="20"/>
                <w:lang w:val="en-US"/>
              </w:rPr>
            </w:pPr>
            <w:r w:rsidRPr="00EA20FB">
              <w:rPr>
                <w:spacing w:val="-1"/>
                <w:sz w:val="20"/>
                <w:szCs w:val="20"/>
                <w:lang w:val="en-US"/>
              </w:rPr>
              <w:t>_matematike_7_11_kl/</w:t>
            </w:r>
            <w:proofErr w:type="spellStart"/>
            <w:r w:rsidRPr="00EA20FB">
              <w:rPr>
                <w:spacing w:val="-1"/>
                <w:sz w:val="20"/>
                <w:szCs w:val="20"/>
                <w:lang w:val="en-US"/>
              </w:rPr>
              <w:t>teoriya_v</w:t>
            </w:r>
            <w:proofErr w:type="spellEnd"/>
            <w:r w:rsidRPr="00EA20FB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0FB">
              <w:rPr>
                <w:sz w:val="20"/>
                <w:szCs w:val="20"/>
                <w:lang w:val="en-US"/>
              </w:rPr>
              <w:t>eroyatnostey</w:t>
            </w:r>
            <w:proofErr w:type="spellEnd"/>
            <w:r w:rsidRPr="00EA20FB">
              <w:rPr>
                <w:sz w:val="20"/>
                <w:szCs w:val="20"/>
                <w:lang w:val="en-US"/>
              </w:rPr>
              <w:t>/</w:t>
            </w:r>
          </w:p>
        </w:tc>
        <w:tc>
          <w:tcPr>
            <w:tcW w:w="3141" w:type="dxa"/>
          </w:tcPr>
          <w:p w:rsidR="00EA20FB" w:rsidRPr="00EA20FB" w:rsidRDefault="00EA20FB" w:rsidP="000C665E">
            <w:pPr>
              <w:pStyle w:val="TableParagraph"/>
              <w:spacing w:line="259" w:lineRule="auto"/>
              <w:ind w:left="110" w:right="201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Целевой ориенти</w:t>
            </w:r>
            <w:proofErr w:type="gramStart"/>
            <w:r w:rsidRPr="00EA20FB">
              <w:rPr>
                <w:sz w:val="20"/>
                <w:szCs w:val="20"/>
              </w:rPr>
              <w:t>р-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учащийся,</w:t>
            </w:r>
            <w:r w:rsidRPr="00EA20FB">
              <w:rPr>
                <w:spacing w:val="6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результаты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своего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труда,</w:t>
            </w:r>
            <w:r w:rsidRPr="00EA20FB">
              <w:rPr>
                <w:spacing w:val="-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труда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других</w:t>
            </w:r>
            <w:r w:rsidRPr="00EA20FB">
              <w:rPr>
                <w:spacing w:val="-8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людей.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Выражающий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познавательный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интерес.</w:t>
            </w:r>
          </w:p>
          <w:p w:rsidR="00EA20FB" w:rsidRPr="00EA20FB" w:rsidRDefault="00EA20FB" w:rsidP="000C665E">
            <w:pPr>
              <w:pStyle w:val="TableParagraph"/>
              <w:spacing w:line="274" w:lineRule="exact"/>
              <w:ind w:left="110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Ориентированный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</w:p>
          <w:p w:rsidR="00EA20FB" w:rsidRPr="00EA20FB" w:rsidRDefault="00EA20FB" w:rsidP="000C665E">
            <w:pPr>
              <w:pStyle w:val="TableParagraph"/>
              <w:spacing w:before="8" w:line="259" w:lineRule="auto"/>
              <w:ind w:left="110" w:right="266"/>
              <w:rPr>
                <w:sz w:val="20"/>
                <w:szCs w:val="20"/>
              </w:rPr>
            </w:pPr>
            <w:r w:rsidRPr="00EA20FB">
              <w:rPr>
                <w:sz w:val="20"/>
                <w:szCs w:val="20"/>
              </w:rPr>
              <w:t>деятельности на научные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 xml:space="preserve">знания. </w:t>
            </w:r>
            <w:proofErr w:type="gramStart"/>
            <w:r w:rsidRPr="00EA20FB">
              <w:rPr>
                <w:sz w:val="20"/>
                <w:szCs w:val="20"/>
              </w:rPr>
              <w:t>Развивающий</w:t>
            </w:r>
            <w:proofErr w:type="gramEnd"/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навыки использования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различных средств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познания,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накопления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знаний</w:t>
            </w:r>
            <w:r w:rsidRPr="00EA20FB">
              <w:rPr>
                <w:spacing w:val="-10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о</w:t>
            </w:r>
            <w:r w:rsidRPr="00EA20FB">
              <w:rPr>
                <w:spacing w:val="2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мире.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Знающий</w:t>
            </w:r>
            <w:r w:rsidRPr="00EA20FB">
              <w:rPr>
                <w:spacing w:val="-5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и</w:t>
            </w:r>
            <w:r w:rsidRPr="00EA20FB">
              <w:rPr>
                <w:spacing w:val="-57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уважающий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достижения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нашей Родины</w:t>
            </w:r>
            <w:r w:rsidRPr="00EA20FB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EA20FB">
              <w:rPr>
                <w:sz w:val="20"/>
                <w:szCs w:val="20"/>
              </w:rPr>
              <w:t>–Р</w:t>
            </w:r>
            <w:proofErr w:type="gramEnd"/>
            <w:r w:rsidRPr="00EA20FB">
              <w:rPr>
                <w:sz w:val="20"/>
                <w:szCs w:val="20"/>
              </w:rPr>
              <w:t>оссии</w:t>
            </w:r>
            <w:r w:rsidRPr="00EA20FB">
              <w:rPr>
                <w:spacing w:val="-4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в</w:t>
            </w:r>
            <w:r w:rsidRPr="00EA20FB">
              <w:rPr>
                <w:spacing w:val="1"/>
                <w:sz w:val="20"/>
                <w:szCs w:val="20"/>
              </w:rPr>
              <w:t xml:space="preserve"> </w:t>
            </w:r>
            <w:r w:rsidRPr="00EA20FB">
              <w:rPr>
                <w:sz w:val="20"/>
                <w:szCs w:val="20"/>
              </w:rPr>
              <w:t>науке.</w:t>
            </w:r>
          </w:p>
        </w:tc>
      </w:tr>
    </w:tbl>
    <w:p w:rsidR="00EA20FB" w:rsidRPr="00EA20FB" w:rsidRDefault="00EA20FB" w:rsidP="00EA20FB">
      <w:pPr>
        <w:spacing w:line="259" w:lineRule="auto"/>
        <w:rPr>
          <w:sz w:val="20"/>
          <w:szCs w:val="20"/>
        </w:rPr>
        <w:sectPr w:rsidR="00EA20FB" w:rsidRPr="00EA20FB">
          <w:pgSz w:w="11910" w:h="16840"/>
          <w:pgMar w:top="1120" w:right="720" w:bottom="1100" w:left="1180" w:header="0" w:footer="918" w:gutter="0"/>
          <w:cols w:space="720"/>
        </w:sectPr>
      </w:pPr>
    </w:p>
    <w:p w:rsidR="00EA20FB" w:rsidRPr="00EA20FB" w:rsidRDefault="00EA20FB" w:rsidP="00EA20FB">
      <w:pPr>
        <w:pStyle w:val="a3"/>
        <w:spacing w:before="4"/>
        <w:ind w:left="0" w:firstLine="0"/>
        <w:jc w:val="left"/>
        <w:rPr>
          <w:sz w:val="20"/>
          <w:szCs w:val="20"/>
        </w:rPr>
      </w:pPr>
    </w:p>
    <w:p w:rsidR="00275676" w:rsidRPr="00EA20FB" w:rsidRDefault="00275676">
      <w:pPr>
        <w:rPr>
          <w:sz w:val="20"/>
          <w:szCs w:val="20"/>
        </w:rPr>
      </w:pPr>
    </w:p>
    <w:p w:rsidR="00EA20FB" w:rsidRPr="00EA20FB" w:rsidRDefault="009C425E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5422900" cy="7458148"/>
            <wp:effectExtent l="19050" t="0" r="6350" b="0"/>
            <wp:docPr id="2" name="Рисунок 2" descr="D:\рабочие новые\Сканы Документов\вер и ст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е новые\Сканы Документов\вер и стат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7458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20FB" w:rsidRPr="00EA20FB" w:rsidSect="00D304C5">
      <w:footerReference w:type="default" r:id="rId16"/>
      <w:pgSz w:w="11900" w:h="16840"/>
      <w:pgMar w:top="1600" w:right="1680" w:bottom="280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0FB" w:rsidRDefault="00EA20FB" w:rsidP="00EA20FB">
      <w:r>
        <w:separator/>
      </w:r>
    </w:p>
  </w:endnote>
  <w:endnote w:type="continuationSeparator" w:id="0">
    <w:p w:rsidR="00EA20FB" w:rsidRDefault="00EA20FB" w:rsidP="00EA2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291298"/>
      <w:docPartObj>
        <w:docPartGallery w:val="Page Numbers (Bottom of Page)"/>
        <w:docPartUnique/>
      </w:docPartObj>
    </w:sdtPr>
    <w:sdtContent>
      <w:p w:rsidR="009C425E" w:rsidRDefault="009C425E">
        <w:pPr>
          <w:pStyle w:val="a8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304C5" w:rsidRDefault="009C425E">
    <w:pPr>
      <w:pStyle w:val="a3"/>
      <w:spacing w:line="14" w:lineRule="auto"/>
      <w:ind w:left="0" w:firstLine="0"/>
      <w:jc w:val="left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4C5" w:rsidRDefault="009C425E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0FB" w:rsidRDefault="00EA20FB" w:rsidP="00EA20FB">
      <w:r>
        <w:separator/>
      </w:r>
    </w:p>
  </w:footnote>
  <w:footnote w:type="continuationSeparator" w:id="0">
    <w:p w:rsidR="00EA20FB" w:rsidRDefault="00EA20FB" w:rsidP="00EA20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05925"/>
    <w:multiLevelType w:val="multilevel"/>
    <w:tmpl w:val="BF205925"/>
    <w:lvl w:ilvl="0">
      <w:start w:val="7"/>
      <w:numFmt w:val="decimal"/>
      <w:lvlText w:val="%1"/>
      <w:lvlJc w:val="left"/>
      <w:pPr>
        <w:ind w:left="70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>
      <w:numFmt w:val="bullet"/>
      <w:lvlText w:val=""/>
      <w:lvlJc w:val="left"/>
      <w:pPr>
        <w:ind w:left="663" w:hanging="221"/>
      </w:pPr>
      <w:rPr>
        <w:rFonts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594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28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221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>
      <w:start w:val="7"/>
      <w:numFmt w:val="decimal"/>
      <w:lvlText w:val="%1"/>
      <w:lvlJc w:val="left"/>
      <w:pPr>
        <w:ind w:left="70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8"/>
      <w:numFmt w:val="decimal"/>
      <w:lvlText w:val="%2"/>
      <w:lvlJc w:val="left"/>
      <w:pPr>
        <w:ind w:left="845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6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1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9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183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>
      <w:numFmt w:val="bullet"/>
      <w:lvlText w:val=""/>
      <w:lvlJc w:val="left"/>
      <w:pPr>
        <w:ind w:left="66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EA20FB"/>
    <w:rsid w:val="000B7EE1"/>
    <w:rsid w:val="00275676"/>
    <w:rsid w:val="008B33D9"/>
    <w:rsid w:val="008C7EF5"/>
    <w:rsid w:val="009C425E"/>
    <w:rsid w:val="00EA2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A20FB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EA20FB"/>
    <w:pPr>
      <w:spacing w:before="71"/>
      <w:ind w:left="44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20F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EA20FB"/>
    <w:pPr>
      <w:ind w:left="663" w:hanging="221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A20FB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A20FB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EA20FB"/>
    <w:pPr>
      <w:ind w:left="663" w:hanging="221"/>
      <w:jc w:val="both"/>
    </w:pPr>
  </w:style>
  <w:style w:type="paragraph" w:customStyle="1" w:styleId="TableParagraph">
    <w:name w:val="Table Paragraph"/>
    <w:basedOn w:val="a"/>
    <w:uiPriority w:val="1"/>
    <w:qFormat/>
    <w:rsid w:val="00EA20FB"/>
  </w:style>
  <w:style w:type="paragraph" w:styleId="a6">
    <w:name w:val="header"/>
    <w:basedOn w:val="a"/>
    <w:link w:val="a7"/>
    <w:uiPriority w:val="99"/>
    <w:semiHidden/>
    <w:unhideWhenUsed/>
    <w:rsid w:val="00EA20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A20FB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EA20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20FB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C425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42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ya-znau.ru/znaniy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ooks.altspu.ru/document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3311</Words>
  <Characters>18878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Расима</cp:lastModifiedBy>
  <cp:revision>2</cp:revision>
  <dcterms:created xsi:type="dcterms:W3CDTF">2023-01-22T10:19:00Z</dcterms:created>
  <dcterms:modified xsi:type="dcterms:W3CDTF">2023-01-22T10:19:00Z</dcterms:modified>
</cp:coreProperties>
</file>